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84AA6">
      <w:pPr>
        <w:spacing w:before="75" w:line="285" w:lineRule="auto"/>
        <w:ind w:left="1529" w:right="1356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680ABBA3">
      <w:pPr>
        <w:spacing w:before="0" w:line="320" w:lineRule="exact"/>
        <w:ind w:left="1533" w:right="1356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4EFFB58C">
      <w:pPr>
        <w:pStyle w:val="4"/>
        <w:spacing w:before="19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1167130</wp:posOffset>
            </wp:positionH>
            <wp:positionV relativeFrom="paragraph">
              <wp:posOffset>281940</wp:posOffset>
            </wp:positionV>
            <wp:extent cx="2618105" cy="31115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7799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8184CB">
      <w:pPr>
        <w:pStyle w:val="4"/>
        <w:spacing w:before="150"/>
        <w:rPr>
          <w:b w:val="0"/>
        </w:rPr>
      </w:pPr>
    </w:p>
    <w:p w14:paraId="55CB8473">
      <w:pPr>
        <w:pStyle w:val="4"/>
        <w:spacing w:before="0"/>
        <w:ind w:left="-1" w:right="1"/>
        <w:jc w:val="center"/>
      </w:pPr>
      <w:r>
        <w:t>БЛАНК</w:t>
      </w:r>
      <w:r>
        <w:rPr>
          <w:spacing w:val="-3"/>
        </w:rPr>
        <w:t xml:space="preserve"> </w:t>
      </w:r>
      <w:r>
        <w:rPr>
          <w:spacing w:val="-2"/>
        </w:rPr>
        <w:t>ОТВЕТОВ</w:t>
      </w:r>
    </w:p>
    <w:p w14:paraId="0EDC8DD4">
      <w:pPr>
        <w:pStyle w:val="4"/>
        <w:spacing w:before="250"/>
        <w:ind w:right="1"/>
        <w:jc w:val="center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минут.</w:t>
      </w:r>
      <w:r>
        <w:rPr>
          <w:spacing w:val="-1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100.</w:t>
      </w:r>
    </w:p>
    <w:p w14:paraId="47B1E757">
      <w:pPr>
        <w:pStyle w:val="6"/>
        <w:numPr>
          <w:ilvl w:val="0"/>
          <w:numId w:val="1"/>
        </w:numPr>
        <w:tabs>
          <w:tab w:val="left" w:pos="424"/>
        </w:tabs>
        <w:spacing w:before="242" w:after="0" w:line="242" w:lineRule="auto"/>
        <w:ind w:left="141" w:right="639" w:firstLine="0"/>
        <w:jc w:val="left"/>
        <w:rPr>
          <w:b/>
          <w:sz w:val="28"/>
        </w:rPr>
      </w:pPr>
      <w:r>
        <w:rPr>
          <w:b/>
          <w:sz w:val="28"/>
        </w:rPr>
        <w:t>Срок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принятия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наследства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общему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правилу.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задание-15 </w:t>
      </w:r>
      <w:r>
        <w:rPr>
          <w:b/>
          <w:spacing w:val="-2"/>
          <w:sz w:val="28"/>
        </w:rPr>
        <w:t>баллов.</w:t>
      </w:r>
    </w:p>
    <w:p w14:paraId="25617006">
      <w:pPr>
        <w:pStyle w:val="4"/>
        <w:spacing w:before="0"/>
        <w:rPr>
          <w:sz w:val="17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9"/>
        <w:gridCol w:w="1873"/>
        <w:gridCol w:w="1869"/>
        <w:gridCol w:w="1869"/>
        <w:gridCol w:w="1873"/>
      </w:tblGrid>
      <w:tr w14:paraId="35D16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869" w:type="dxa"/>
          </w:tcPr>
          <w:p w14:paraId="7A75A1CA">
            <w:pPr>
              <w:pStyle w:val="7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873" w:type="dxa"/>
          </w:tcPr>
          <w:p w14:paraId="472B3C69">
            <w:pPr>
              <w:pStyle w:val="7"/>
              <w:spacing w:before="1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69" w:type="dxa"/>
          </w:tcPr>
          <w:p w14:paraId="2DEF8B7B">
            <w:pPr>
              <w:pStyle w:val="7"/>
              <w:spacing w:before="1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69" w:type="dxa"/>
          </w:tcPr>
          <w:p w14:paraId="2E677E3C">
            <w:pPr>
              <w:pStyle w:val="7"/>
              <w:spacing w:before="1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73" w:type="dxa"/>
          </w:tcPr>
          <w:p w14:paraId="64AFD017">
            <w:pPr>
              <w:pStyle w:val="7"/>
              <w:spacing w:before="1"/>
              <w:ind w:left="3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0DF66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869" w:type="dxa"/>
          </w:tcPr>
          <w:p w14:paraId="30FF6347">
            <w:pPr>
              <w:pStyle w:val="7"/>
              <w:rPr>
                <w:sz w:val="28"/>
              </w:rPr>
            </w:pPr>
          </w:p>
        </w:tc>
        <w:tc>
          <w:tcPr>
            <w:tcW w:w="1873" w:type="dxa"/>
          </w:tcPr>
          <w:p w14:paraId="26B4F8F7">
            <w:pPr>
              <w:pStyle w:val="7"/>
              <w:rPr>
                <w:sz w:val="28"/>
              </w:rPr>
            </w:pPr>
          </w:p>
        </w:tc>
        <w:tc>
          <w:tcPr>
            <w:tcW w:w="1869" w:type="dxa"/>
          </w:tcPr>
          <w:p w14:paraId="2D29B4A7">
            <w:pPr>
              <w:pStyle w:val="7"/>
              <w:rPr>
                <w:sz w:val="28"/>
              </w:rPr>
            </w:pPr>
          </w:p>
        </w:tc>
        <w:tc>
          <w:tcPr>
            <w:tcW w:w="1869" w:type="dxa"/>
          </w:tcPr>
          <w:p w14:paraId="5F1F0A84">
            <w:pPr>
              <w:pStyle w:val="7"/>
              <w:rPr>
                <w:sz w:val="28"/>
              </w:rPr>
            </w:pPr>
          </w:p>
        </w:tc>
        <w:tc>
          <w:tcPr>
            <w:tcW w:w="1873" w:type="dxa"/>
          </w:tcPr>
          <w:p w14:paraId="16124618">
            <w:pPr>
              <w:pStyle w:val="7"/>
              <w:rPr>
                <w:sz w:val="28"/>
              </w:rPr>
            </w:pPr>
          </w:p>
        </w:tc>
      </w:tr>
    </w:tbl>
    <w:p w14:paraId="2B7A0967">
      <w:pPr>
        <w:pStyle w:val="4"/>
        <w:spacing w:before="202"/>
      </w:pPr>
    </w:p>
    <w:p w14:paraId="3B510AF1">
      <w:pPr>
        <w:pStyle w:val="4"/>
        <w:spacing w:before="1" w:line="360" w:lineRule="auto"/>
        <w:ind w:left="2314" w:right="1103" w:hanging="988"/>
      </w:pPr>
      <w:r>
        <w:t>1.2</w:t>
      </w:r>
      <w:r>
        <w:rPr>
          <w:spacing w:val="-8"/>
        </w:rPr>
        <w:t xml:space="preserve"> </w:t>
      </w:r>
      <w:r>
        <w:t>Укажите</w:t>
      </w:r>
      <w:r>
        <w:rPr>
          <w:spacing w:val="-8"/>
        </w:rPr>
        <w:t xml:space="preserve"> </w:t>
      </w:r>
      <w:r>
        <w:t>несколько</w:t>
      </w:r>
      <w:r>
        <w:rPr>
          <w:spacing w:val="-8"/>
        </w:rPr>
        <w:t xml:space="preserve"> </w:t>
      </w:r>
      <w:r>
        <w:t>правильных</w:t>
      </w:r>
      <w:r>
        <w:rPr>
          <w:spacing w:val="-8"/>
        </w:rPr>
        <w:t xml:space="preserve"> </w:t>
      </w:r>
      <w:r>
        <w:t>вариантов</w:t>
      </w:r>
      <w:r>
        <w:rPr>
          <w:spacing w:val="-7"/>
        </w:rPr>
        <w:t xml:space="preserve"> </w:t>
      </w:r>
      <w:r>
        <w:t>ответа. За каждый правильный ответ- 2 балла.</w:t>
      </w: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9"/>
        <w:gridCol w:w="1873"/>
        <w:gridCol w:w="1869"/>
        <w:gridCol w:w="1869"/>
        <w:gridCol w:w="1873"/>
      </w:tblGrid>
      <w:tr w14:paraId="5D5E7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869" w:type="dxa"/>
          </w:tcPr>
          <w:p w14:paraId="67E437BF">
            <w:pPr>
              <w:pStyle w:val="7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873" w:type="dxa"/>
          </w:tcPr>
          <w:p w14:paraId="250AA6FD">
            <w:pPr>
              <w:pStyle w:val="7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69" w:type="dxa"/>
          </w:tcPr>
          <w:p w14:paraId="2D901C04">
            <w:pPr>
              <w:pStyle w:val="7"/>
              <w:spacing w:line="320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69" w:type="dxa"/>
          </w:tcPr>
          <w:p w14:paraId="1427C6F2">
            <w:pPr>
              <w:pStyle w:val="7"/>
              <w:spacing w:line="320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73" w:type="dxa"/>
          </w:tcPr>
          <w:p w14:paraId="1CB6EFA7">
            <w:pPr>
              <w:pStyle w:val="7"/>
              <w:spacing w:line="320" w:lineRule="exact"/>
              <w:ind w:left="3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48669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869" w:type="dxa"/>
          </w:tcPr>
          <w:p w14:paraId="236CDE2D">
            <w:pPr>
              <w:pStyle w:val="7"/>
              <w:rPr>
                <w:sz w:val="28"/>
              </w:rPr>
            </w:pPr>
          </w:p>
        </w:tc>
        <w:tc>
          <w:tcPr>
            <w:tcW w:w="1873" w:type="dxa"/>
          </w:tcPr>
          <w:p w14:paraId="4CC4472A">
            <w:pPr>
              <w:pStyle w:val="7"/>
              <w:rPr>
                <w:sz w:val="28"/>
              </w:rPr>
            </w:pPr>
          </w:p>
        </w:tc>
        <w:tc>
          <w:tcPr>
            <w:tcW w:w="1869" w:type="dxa"/>
          </w:tcPr>
          <w:p w14:paraId="6E62B336">
            <w:pPr>
              <w:pStyle w:val="7"/>
              <w:rPr>
                <w:sz w:val="28"/>
              </w:rPr>
            </w:pPr>
          </w:p>
        </w:tc>
        <w:tc>
          <w:tcPr>
            <w:tcW w:w="1869" w:type="dxa"/>
          </w:tcPr>
          <w:p w14:paraId="00AF1F0C">
            <w:pPr>
              <w:pStyle w:val="7"/>
              <w:rPr>
                <w:sz w:val="28"/>
              </w:rPr>
            </w:pPr>
          </w:p>
        </w:tc>
        <w:tc>
          <w:tcPr>
            <w:tcW w:w="1873" w:type="dxa"/>
          </w:tcPr>
          <w:p w14:paraId="3D2DB2FB">
            <w:pPr>
              <w:pStyle w:val="7"/>
              <w:rPr>
                <w:sz w:val="28"/>
              </w:rPr>
            </w:pPr>
          </w:p>
        </w:tc>
      </w:tr>
    </w:tbl>
    <w:p w14:paraId="5804C27A">
      <w:pPr>
        <w:pStyle w:val="4"/>
        <w:spacing w:before="167"/>
      </w:pPr>
    </w:p>
    <w:p w14:paraId="16C5E8B5">
      <w:pPr>
        <w:pStyle w:val="6"/>
        <w:numPr>
          <w:ilvl w:val="0"/>
          <w:numId w:val="1"/>
        </w:numPr>
        <w:tabs>
          <w:tab w:val="left" w:pos="2460"/>
        </w:tabs>
        <w:spacing w:before="0" w:after="0" w:line="240" w:lineRule="auto"/>
        <w:ind w:left="2460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соответствия.</w:t>
      </w:r>
    </w:p>
    <w:p w14:paraId="7FBC6461">
      <w:pPr>
        <w:pStyle w:val="6"/>
        <w:numPr>
          <w:ilvl w:val="0"/>
          <w:numId w:val="2"/>
        </w:numPr>
        <w:tabs>
          <w:tab w:val="left" w:pos="425"/>
        </w:tabs>
        <w:spacing w:before="163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балла. Всего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задание-9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396CE7C1">
      <w:pPr>
        <w:pStyle w:val="4"/>
        <w:spacing w:before="5"/>
        <w:rPr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7"/>
        <w:gridCol w:w="2336"/>
        <w:gridCol w:w="2336"/>
        <w:gridCol w:w="2341"/>
      </w:tblGrid>
      <w:tr w14:paraId="7CC20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2337" w:type="dxa"/>
          </w:tcPr>
          <w:p w14:paraId="333CDE2B">
            <w:pPr>
              <w:pStyle w:val="7"/>
              <w:spacing w:before="5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336" w:type="dxa"/>
          </w:tcPr>
          <w:p w14:paraId="41512C8D">
            <w:pPr>
              <w:pStyle w:val="7"/>
              <w:spacing w:before="5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336" w:type="dxa"/>
          </w:tcPr>
          <w:p w14:paraId="69B2733B">
            <w:pPr>
              <w:pStyle w:val="7"/>
              <w:spacing w:before="5"/>
              <w:ind w:left="17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341" w:type="dxa"/>
          </w:tcPr>
          <w:p w14:paraId="75C307A1">
            <w:pPr>
              <w:pStyle w:val="7"/>
              <w:spacing w:before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14:paraId="4F679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2337" w:type="dxa"/>
          </w:tcPr>
          <w:p w14:paraId="336D9E16">
            <w:pPr>
              <w:pStyle w:val="7"/>
              <w:rPr>
                <w:sz w:val="28"/>
              </w:rPr>
            </w:pPr>
          </w:p>
        </w:tc>
        <w:tc>
          <w:tcPr>
            <w:tcW w:w="2336" w:type="dxa"/>
          </w:tcPr>
          <w:p w14:paraId="1E06950E">
            <w:pPr>
              <w:pStyle w:val="7"/>
              <w:rPr>
                <w:sz w:val="28"/>
              </w:rPr>
            </w:pPr>
          </w:p>
        </w:tc>
        <w:tc>
          <w:tcPr>
            <w:tcW w:w="2336" w:type="dxa"/>
          </w:tcPr>
          <w:p w14:paraId="716A2A78">
            <w:pPr>
              <w:pStyle w:val="7"/>
              <w:rPr>
                <w:sz w:val="28"/>
              </w:rPr>
            </w:pPr>
          </w:p>
        </w:tc>
        <w:tc>
          <w:tcPr>
            <w:tcW w:w="2341" w:type="dxa"/>
          </w:tcPr>
          <w:p w14:paraId="375D0EE0">
            <w:pPr>
              <w:pStyle w:val="7"/>
              <w:rPr>
                <w:sz w:val="28"/>
              </w:rPr>
            </w:pPr>
          </w:p>
        </w:tc>
      </w:tr>
    </w:tbl>
    <w:p w14:paraId="61588BE1">
      <w:pPr>
        <w:pStyle w:val="4"/>
        <w:spacing w:before="167"/>
      </w:pPr>
    </w:p>
    <w:p w14:paraId="62024B48">
      <w:pPr>
        <w:pStyle w:val="6"/>
        <w:numPr>
          <w:ilvl w:val="0"/>
          <w:numId w:val="2"/>
        </w:numPr>
        <w:tabs>
          <w:tab w:val="left" w:pos="351"/>
        </w:tabs>
        <w:spacing w:before="0" w:after="0" w:line="240" w:lineRule="auto"/>
        <w:ind w:left="351" w:right="0" w:hanging="210"/>
        <w:jc w:val="left"/>
        <w:rPr>
          <w:sz w:val="28"/>
        </w:rPr>
      </w:pPr>
    </w:p>
    <w:p w14:paraId="56BFA9B6">
      <w:pPr>
        <w:pStyle w:val="4"/>
        <w:spacing w:before="10"/>
        <w:rPr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3"/>
        <w:gridCol w:w="4677"/>
      </w:tblGrid>
      <w:tr w14:paraId="24FAF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673" w:type="dxa"/>
          </w:tcPr>
          <w:p w14:paraId="541B3FF3">
            <w:pPr>
              <w:pStyle w:val="7"/>
              <w:spacing w:before="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677" w:type="dxa"/>
          </w:tcPr>
          <w:p w14:paraId="483EC12D">
            <w:pPr>
              <w:pStyle w:val="7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0D78B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673" w:type="dxa"/>
          </w:tcPr>
          <w:p w14:paraId="1FB76D04">
            <w:pPr>
              <w:pStyle w:val="7"/>
              <w:rPr>
                <w:sz w:val="28"/>
              </w:rPr>
            </w:pPr>
          </w:p>
        </w:tc>
        <w:tc>
          <w:tcPr>
            <w:tcW w:w="4677" w:type="dxa"/>
          </w:tcPr>
          <w:p w14:paraId="5C90BF5F">
            <w:pPr>
              <w:pStyle w:val="7"/>
              <w:rPr>
                <w:sz w:val="28"/>
              </w:rPr>
            </w:pPr>
          </w:p>
        </w:tc>
      </w:tr>
    </w:tbl>
    <w:p w14:paraId="733C46F3">
      <w:pPr>
        <w:pStyle w:val="4"/>
        <w:spacing w:before="163"/>
      </w:pPr>
    </w:p>
    <w:p w14:paraId="679FDDE5">
      <w:pPr>
        <w:pStyle w:val="6"/>
        <w:numPr>
          <w:ilvl w:val="0"/>
          <w:numId w:val="2"/>
        </w:numPr>
        <w:tabs>
          <w:tab w:val="left" w:pos="351"/>
        </w:tabs>
        <w:spacing w:before="0" w:after="0" w:line="240" w:lineRule="auto"/>
        <w:ind w:left="351" w:right="0" w:hanging="210"/>
        <w:jc w:val="left"/>
        <w:rPr>
          <w:sz w:val="28"/>
        </w:rPr>
      </w:pPr>
    </w:p>
    <w:p w14:paraId="573D4680">
      <w:pPr>
        <w:pStyle w:val="4"/>
        <w:spacing w:before="11"/>
        <w:rPr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3"/>
        <w:gridCol w:w="4677"/>
      </w:tblGrid>
      <w:tr w14:paraId="4F3A0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673" w:type="dxa"/>
          </w:tcPr>
          <w:p w14:paraId="1AA94FD4">
            <w:pPr>
              <w:pStyle w:val="7"/>
              <w:spacing w:before="5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677" w:type="dxa"/>
          </w:tcPr>
          <w:p w14:paraId="178038D0">
            <w:pPr>
              <w:pStyle w:val="7"/>
              <w:spacing w:before="5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04432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673" w:type="dxa"/>
          </w:tcPr>
          <w:p w14:paraId="1DC324E1">
            <w:pPr>
              <w:pStyle w:val="7"/>
              <w:rPr>
                <w:sz w:val="28"/>
              </w:rPr>
            </w:pPr>
          </w:p>
        </w:tc>
        <w:tc>
          <w:tcPr>
            <w:tcW w:w="4677" w:type="dxa"/>
          </w:tcPr>
          <w:p w14:paraId="16532BD8">
            <w:pPr>
              <w:pStyle w:val="7"/>
              <w:rPr>
                <w:sz w:val="28"/>
              </w:rPr>
            </w:pPr>
          </w:p>
        </w:tc>
      </w:tr>
    </w:tbl>
    <w:p w14:paraId="084D7D63">
      <w:pPr>
        <w:pStyle w:val="7"/>
        <w:spacing w:after="0"/>
        <w:rPr>
          <w:sz w:val="28"/>
        </w:rPr>
        <w:sectPr>
          <w:type w:val="continuous"/>
          <w:pgSz w:w="11910" w:h="16840"/>
          <w:pgMar w:top="1100" w:right="708" w:bottom="280" w:left="1559" w:header="720" w:footer="720" w:gutter="0"/>
          <w:cols w:space="720" w:num="1"/>
        </w:sectPr>
      </w:pPr>
    </w:p>
    <w:p w14:paraId="65035378">
      <w:pPr>
        <w:pStyle w:val="6"/>
        <w:numPr>
          <w:ilvl w:val="0"/>
          <w:numId w:val="1"/>
        </w:numPr>
        <w:tabs>
          <w:tab w:val="left" w:pos="2156"/>
          <w:tab w:val="left" w:pos="3082"/>
        </w:tabs>
        <w:spacing w:before="59" w:after="0" w:line="360" w:lineRule="auto"/>
        <w:ind w:left="3082" w:right="1873" w:hanging="1209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понятиями. Всего за задание-13 баллов.</w:t>
      </w:r>
    </w:p>
    <w:p w14:paraId="4729861E">
      <w:pPr>
        <w:pStyle w:val="6"/>
        <w:numPr>
          <w:ilvl w:val="1"/>
          <w:numId w:val="1"/>
        </w:numPr>
        <w:tabs>
          <w:tab w:val="left" w:pos="854"/>
          <w:tab w:val="left" w:pos="1709"/>
        </w:tabs>
        <w:spacing w:before="2" w:after="0" w:line="360" w:lineRule="auto"/>
        <w:ind w:left="1709" w:right="370" w:hanging="1349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признаки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гарантии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института,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правового термина. За каждый правильный ответ- 2 балла.</w:t>
      </w: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3"/>
        <w:gridCol w:w="4677"/>
      </w:tblGrid>
      <w:tr w14:paraId="319E0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673" w:type="dxa"/>
          </w:tcPr>
          <w:p w14:paraId="09063F16">
            <w:pPr>
              <w:pStyle w:val="7"/>
              <w:spacing w:before="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677" w:type="dxa"/>
          </w:tcPr>
          <w:p w14:paraId="58CE9B3D">
            <w:pPr>
              <w:pStyle w:val="7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69FBB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673" w:type="dxa"/>
          </w:tcPr>
          <w:p w14:paraId="2CD0F3F6">
            <w:pPr>
              <w:pStyle w:val="7"/>
              <w:rPr>
                <w:sz w:val="28"/>
              </w:rPr>
            </w:pPr>
          </w:p>
        </w:tc>
        <w:tc>
          <w:tcPr>
            <w:tcW w:w="4677" w:type="dxa"/>
          </w:tcPr>
          <w:p w14:paraId="79955111">
            <w:pPr>
              <w:pStyle w:val="7"/>
              <w:rPr>
                <w:sz w:val="28"/>
              </w:rPr>
            </w:pPr>
          </w:p>
        </w:tc>
      </w:tr>
    </w:tbl>
    <w:p w14:paraId="7167587A">
      <w:pPr>
        <w:pStyle w:val="4"/>
        <w:spacing w:before="163"/>
      </w:pPr>
    </w:p>
    <w:p w14:paraId="15C26401">
      <w:pPr>
        <w:pStyle w:val="6"/>
        <w:numPr>
          <w:ilvl w:val="1"/>
          <w:numId w:val="1"/>
        </w:numPr>
        <w:tabs>
          <w:tab w:val="left" w:pos="2880"/>
        </w:tabs>
        <w:spacing w:before="0" w:after="0" w:line="360" w:lineRule="auto"/>
        <w:ind w:left="2314" w:right="2317" w:firstLine="72"/>
        <w:jc w:val="left"/>
        <w:rPr>
          <w:b/>
          <w:sz w:val="28"/>
        </w:rPr>
      </w:pPr>
      <w:r>
        <w:rPr>
          <w:b/>
          <w:sz w:val="28"/>
        </w:rPr>
        <w:t>Определения правовых терминов. 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ответ-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балла.</w:t>
      </w:r>
    </w:p>
    <w:p w14:paraId="1B6AA974">
      <w:pPr>
        <w:pStyle w:val="6"/>
        <w:numPr>
          <w:ilvl w:val="0"/>
          <w:numId w:val="3"/>
        </w:numPr>
        <w:tabs>
          <w:tab w:val="left" w:pos="425"/>
        </w:tabs>
        <w:spacing w:before="3" w:after="0" w:line="357" w:lineRule="auto"/>
        <w:ind w:left="141" w:right="338" w:firstLine="0"/>
        <w:jc w:val="left"/>
        <w:rPr>
          <w:b/>
          <w:sz w:val="28"/>
        </w:rPr>
      </w:pPr>
      <w:r>
        <w:rPr>
          <w:sz w:val="28"/>
        </w:rPr>
        <w:t>Организация,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или оперативном управлении обособленное имущество и отвечает по своим</w:t>
      </w:r>
    </w:p>
    <w:p w14:paraId="52F9AE3E">
      <w:pPr>
        <w:spacing w:before="5" w:line="360" w:lineRule="auto"/>
        <w:ind w:left="141" w:right="0" w:firstLine="0"/>
        <w:jc w:val="left"/>
        <w:rPr>
          <w:sz w:val="28"/>
        </w:rPr>
      </w:pPr>
      <w:r>
        <w:rPr>
          <w:sz w:val="28"/>
        </w:rPr>
        <w:t>обязательствам</w:t>
      </w:r>
      <w:r>
        <w:rPr>
          <w:spacing w:val="-5"/>
          <w:sz w:val="28"/>
        </w:rPr>
        <w:t xml:space="preserve"> </w:t>
      </w:r>
      <w:r>
        <w:rPr>
          <w:sz w:val="28"/>
        </w:rPr>
        <w:t>этим</w:t>
      </w:r>
      <w:r>
        <w:rPr>
          <w:spacing w:val="-9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имени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-4"/>
          <w:sz w:val="28"/>
        </w:rPr>
        <w:t xml:space="preserve"> </w:t>
      </w:r>
      <w:r>
        <w:rPr>
          <w:sz w:val="28"/>
        </w:rPr>
        <w:t>и осуществлять имущественные и личные неимущественные права, нести обязанности, быть истцом и ответчиком в суде.</w:t>
      </w:r>
    </w:p>
    <w:p w14:paraId="57A21DB3">
      <w:pPr>
        <w:pStyle w:val="4"/>
        <w:tabs>
          <w:tab w:val="left" w:pos="9193"/>
        </w:tabs>
        <w:spacing w:before="0" w:line="321" w:lineRule="exact"/>
        <w:ind w:left="141"/>
      </w:pPr>
      <w:r>
        <w:t xml:space="preserve">Ответ: </w:t>
      </w:r>
      <w:r>
        <w:rPr>
          <w:u w:val="single"/>
        </w:rPr>
        <w:tab/>
      </w:r>
      <w:r>
        <w:rPr>
          <w:spacing w:val="-10"/>
        </w:rPr>
        <w:t>.</w:t>
      </w:r>
    </w:p>
    <w:p w14:paraId="7A8C5969">
      <w:pPr>
        <w:pStyle w:val="6"/>
        <w:numPr>
          <w:ilvl w:val="0"/>
          <w:numId w:val="3"/>
        </w:numPr>
        <w:tabs>
          <w:tab w:val="left" w:pos="424"/>
        </w:tabs>
        <w:spacing w:before="162" w:after="0" w:line="360" w:lineRule="auto"/>
        <w:ind w:left="141" w:right="650" w:firstLine="0"/>
        <w:jc w:val="left"/>
        <w:rPr>
          <w:sz w:val="28"/>
        </w:rPr>
      </w:pPr>
      <w:r>
        <w:rPr>
          <w:sz w:val="28"/>
        </w:rPr>
        <w:t>Добровольное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объединение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9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общими производственными, профессиональными интересами по роду их</w:t>
      </w:r>
    </w:p>
    <w:p w14:paraId="33C4029E">
      <w:pPr>
        <w:spacing w:before="2" w:line="357" w:lineRule="auto"/>
        <w:ind w:left="141" w:right="1485" w:firstLine="0"/>
        <w:jc w:val="left"/>
        <w:rPr>
          <w:sz w:val="28"/>
        </w:rPr>
      </w:pP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создаваемое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целях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их социально-трудовых прав и интересов называется</w:t>
      </w:r>
    </w:p>
    <w:p w14:paraId="6EBD375D">
      <w:pPr>
        <w:pStyle w:val="4"/>
        <w:tabs>
          <w:tab w:val="left" w:pos="9336"/>
        </w:tabs>
        <w:spacing w:before="5"/>
        <w:ind w:left="14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344C0A3A">
      <w:pPr>
        <w:pStyle w:val="6"/>
        <w:numPr>
          <w:ilvl w:val="1"/>
          <w:numId w:val="1"/>
        </w:numPr>
        <w:tabs>
          <w:tab w:val="left" w:pos="1760"/>
          <w:tab w:val="left" w:pos="2314"/>
        </w:tabs>
        <w:spacing w:before="162" w:after="0" w:line="360" w:lineRule="auto"/>
        <w:ind w:left="2314" w:right="1265" w:hanging="1044"/>
        <w:jc w:val="left"/>
        <w:rPr>
          <w:b/>
          <w:sz w:val="28"/>
        </w:rPr>
      </w:pPr>
      <w:r>
        <w:rPr>
          <w:b/>
          <w:sz w:val="28"/>
        </w:rPr>
        <w:t>Замена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выделенного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фрагмента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правовым. За каждый правильный ответ- 3 балла.</w:t>
      </w:r>
    </w:p>
    <w:p w14:paraId="3EE3B66D">
      <w:pPr>
        <w:spacing w:before="0" w:line="362" w:lineRule="auto"/>
        <w:ind w:left="141" w:right="0" w:firstLine="0"/>
        <w:jc w:val="left"/>
        <w:rPr>
          <w:b/>
          <w:sz w:val="28"/>
        </w:rPr>
      </w:pPr>
      <w:r>
        <w:rPr>
          <w:sz w:val="28"/>
        </w:rPr>
        <w:t>Государственная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Дума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особом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порядке отдельный вид </w:t>
      </w:r>
      <w:r>
        <w:rPr>
          <w:b/>
          <w:sz w:val="28"/>
        </w:rPr>
        <w:t>актов-документов, направленных на регулирование</w:t>
      </w:r>
    </w:p>
    <w:p w14:paraId="63B226A4">
      <w:pPr>
        <w:pStyle w:val="4"/>
        <w:spacing w:before="0" w:line="318" w:lineRule="exact"/>
        <w:ind w:left="141"/>
      </w:pPr>
      <w:r>
        <w:t>общественных</w:t>
      </w:r>
      <w:r>
        <w:rPr>
          <w:spacing w:val="-4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законы.</w:t>
      </w:r>
    </w:p>
    <w:p w14:paraId="01D094D6">
      <w:pPr>
        <w:pStyle w:val="4"/>
        <w:tabs>
          <w:tab w:val="left" w:pos="9336"/>
        </w:tabs>
        <w:spacing w:before="156"/>
        <w:ind w:left="14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7CBB1F2D">
      <w:pPr>
        <w:pStyle w:val="4"/>
        <w:spacing w:after="0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2F65DE36">
      <w:pPr>
        <w:pStyle w:val="6"/>
        <w:numPr>
          <w:ilvl w:val="0"/>
          <w:numId w:val="1"/>
        </w:numPr>
        <w:tabs>
          <w:tab w:val="left" w:pos="476"/>
        </w:tabs>
        <w:spacing w:before="59" w:after="0" w:line="240" w:lineRule="auto"/>
        <w:ind w:left="476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текстами.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задание-13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577E5207">
      <w:pPr>
        <w:pStyle w:val="6"/>
        <w:numPr>
          <w:ilvl w:val="1"/>
          <w:numId w:val="1"/>
        </w:numPr>
        <w:tabs>
          <w:tab w:val="left" w:pos="1244"/>
          <w:tab w:val="left" w:pos="2226"/>
        </w:tabs>
        <w:spacing w:before="162" w:after="0" w:line="360" w:lineRule="auto"/>
        <w:ind w:left="2226" w:right="753" w:hanging="1473"/>
        <w:jc w:val="left"/>
        <w:rPr>
          <w:b/>
          <w:sz w:val="28"/>
        </w:rPr>
      </w:pPr>
      <w:r>
        <w:rPr>
          <w:b/>
          <w:sz w:val="28"/>
        </w:rPr>
        <w:t>Заполнение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пропущенных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словосочетаний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текстах. За каждое правильное задание – 3 балла.</w:t>
      </w:r>
    </w:p>
    <w:p w14:paraId="1335814A">
      <w:pPr>
        <w:pStyle w:val="6"/>
        <w:numPr>
          <w:ilvl w:val="0"/>
          <w:numId w:val="4"/>
        </w:numPr>
        <w:tabs>
          <w:tab w:val="left" w:pos="352"/>
          <w:tab w:val="left" w:pos="3154"/>
          <w:tab w:val="left" w:pos="4114"/>
          <w:tab w:val="left" w:pos="4243"/>
          <w:tab w:val="left" w:pos="5474"/>
          <w:tab w:val="left" w:pos="5554"/>
          <w:tab w:val="left" w:pos="6844"/>
        </w:tabs>
        <w:spacing w:before="2" w:after="0" w:line="360" w:lineRule="auto"/>
        <w:ind w:left="141" w:right="343" w:firstLine="0"/>
        <w:jc w:val="left"/>
        <w:rPr>
          <w:sz w:val="26"/>
        </w:rPr>
      </w:pPr>
      <w:r>
        <w:rPr>
          <w:sz w:val="28"/>
        </w:rPr>
        <w:t xml:space="preserve">Потребитель имеет право на обмен 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>товара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надлежащего качества в течение </w:t>
      </w:r>
      <w:r>
        <w:rPr>
          <w:sz w:val="28"/>
          <w:u w:val="single"/>
        </w:rPr>
        <w:tab/>
      </w:r>
      <w:r>
        <w:rPr>
          <w:spacing w:val="-4"/>
          <w:sz w:val="28"/>
        </w:rPr>
        <w:t>(2)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дней, не считая дня его покупки. Отсутствие у потребителя товарного или кассового чека не лишает его возможности ссылаться на </w:t>
      </w:r>
      <w:r>
        <w:rPr>
          <w:sz w:val="28"/>
          <w:u w:val="single"/>
        </w:rPr>
        <w:tab/>
      </w:r>
      <w:r>
        <w:rPr>
          <w:spacing w:val="-4"/>
          <w:sz w:val="28"/>
        </w:rPr>
        <w:t>(3)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4B48BA66">
      <w:pPr>
        <w:pStyle w:val="4"/>
        <w:spacing w:before="1"/>
        <w:ind w:left="141"/>
      </w:pPr>
      <w:r>
        <w:rPr>
          <w:spacing w:val="-2"/>
        </w:rPr>
        <w:t>Ответ:</w:t>
      </w:r>
    </w:p>
    <w:p w14:paraId="4B9E9720">
      <w:pPr>
        <w:pStyle w:val="4"/>
        <w:tabs>
          <w:tab w:val="left" w:pos="9333"/>
        </w:tabs>
        <w:spacing w:before="158"/>
        <w:ind w:left="141"/>
      </w:pPr>
      <w:r>
        <w:rPr>
          <w:spacing w:val="-5"/>
        </w:rPr>
        <w:t>1)</w:t>
      </w:r>
      <w:r>
        <w:tab/>
      </w:r>
      <w:r>
        <w:rPr>
          <w:spacing w:val="-10"/>
        </w:rPr>
        <w:t>;</w:t>
      </w:r>
    </w:p>
    <w:p w14:paraId="7036E8B4">
      <w:pPr>
        <w:pStyle w:val="4"/>
        <w:spacing w:before="0" w:line="20" w:lineRule="exact"/>
        <w:ind w:left="37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689600" cy="11430"/>
                <wp:effectExtent l="9525" t="0" r="0" b="762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11430"/>
                          <a:chOff x="0" y="0"/>
                          <a:chExt cx="5689600" cy="114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5600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112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0.9pt;width:448pt;" coordsize="5689600,11430" o:gfxdata="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C0&#10;6pTTAAAAAwEAAA8AAAAAAAAAAQAgAAAAIgAAAGRycy9kb3ducmV2LnhtbFBLAQIUABQAAAAIAIdO&#10;4kDLd/XqYQIAAKoFAAAOAAAAAAAAAAEAIAAAACIBAABkcnMvZTJvRG9jLnhtbFBLBQYAAAAABgAG&#10;AFkBAAD1BQAAAAA=&#10;">
                <o:lock v:ext="edit" aspectratio="f"/>
                <v:shape id="Graphic 3" o:spid="_x0000_s1026" o:spt="100" style="position:absolute;left:0;top:5600;height:1270;width:5689600;" filled="f" stroked="t" coordsize="5689600,1" o:gfxdata="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ow2+ugAAANoA&#10;AAAPAAAAAAAAAAEAIAAAACIAAABkcnMvZG93bnJldi54bWxQSwECFAAUAAAACACHTuJAMy8FnjsA&#10;AAA5AAAAEAAAAAAAAAABACAAAAAJAQAAZHJzL3NoYXBleG1sLnhtbFBLBQYAAAAABgAGAFsBAACz&#10;AwAAAAA=&#10;" path="m0,0l5689600,0e">
                  <v:fill on="f" focussize="0,0"/>
                  <v:stroke weight="0.88196850393700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09E43B66">
      <w:pPr>
        <w:pStyle w:val="6"/>
        <w:numPr>
          <w:ilvl w:val="0"/>
          <w:numId w:val="5"/>
        </w:numPr>
        <w:tabs>
          <w:tab w:val="left" w:pos="444"/>
          <w:tab w:val="left" w:pos="9268"/>
        </w:tabs>
        <w:spacing w:before="142" w:after="0" w:line="240" w:lineRule="auto"/>
        <w:ind w:left="444" w:right="0" w:hanging="303"/>
        <w:jc w:val="left"/>
        <w:rPr>
          <w:b/>
          <w:sz w:val="28"/>
        </w:rPr>
      </w:pPr>
      <w:r>
        <w:rPr>
          <w:b/>
          <w:sz w:val="28"/>
          <w:u w:val="single"/>
        </w:rPr>
        <w:tab/>
      </w:r>
      <w:r>
        <w:rPr>
          <w:b/>
          <w:spacing w:val="-10"/>
          <w:sz w:val="28"/>
        </w:rPr>
        <w:t>;</w:t>
      </w:r>
    </w:p>
    <w:p w14:paraId="5B51D8B8">
      <w:pPr>
        <w:pStyle w:val="6"/>
        <w:numPr>
          <w:ilvl w:val="0"/>
          <w:numId w:val="5"/>
        </w:numPr>
        <w:tabs>
          <w:tab w:val="left" w:pos="372"/>
          <w:tab w:val="left" w:pos="9538"/>
        </w:tabs>
        <w:spacing w:before="162" w:after="0" w:line="240" w:lineRule="auto"/>
        <w:ind w:left="372" w:right="0" w:hanging="231"/>
        <w:jc w:val="left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14:paraId="47C683AE">
      <w:pPr>
        <w:tabs>
          <w:tab w:val="left" w:pos="9384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11B948AD">
      <w:pPr>
        <w:pStyle w:val="4"/>
        <w:spacing w:before="320"/>
        <w:rPr>
          <w:b w:val="0"/>
        </w:rPr>
      </w:pPr>
    </w:p>
    <w:p w14:paraId="1913CC41">
      <w:pPr>
        <w:pStyle w:val="6"/>
        <w:numPr>
          <w:ilvl w:val="0"/>
          <w:numId w:val="4"/>
        </w:numPr>
        <w:tabs>
          <w:tab w:val="left" w:pos="353"/>
          <w:tab w:val="left" w:pos="1893"/>
          <w:tab w:val="left" w:pos="3898"/>
          <w:tab w:val="left" w:pos="4657"/>
        </w:tabs>
        <w:spacing w:before="0" w:after="0" w:line="360" w:lineRule="auto"/>
        <w:ind w:left="141" w:right="329" w:firstLine="0"/>
        <w:jc w:val="left"/>
        <w:rPr>
          <w:b/>
          <w:sz w:val="26"/>
        </w:rPr>
      </w:pPr>
      <w:r>
        <w:rPr>
          <w:b/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>- это</w:t>
      </w:r>
      <w:r>
        <w:rPr>
          <w:sz w:val="28"/>
        </w:rPr>
        <w:tab/>
      </w:r>
      <w:r>
        <w:rPr>
          <w:sz w:val="28"/>
        </w:rPr>
        <w:t>признак правонарушения, который заключается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вреда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законным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государства.</w:t>
      </w:r>
    </w:p>
    <w:p w14:paraId="1D7AB301">
      <w:pPr>
        <w:pStyle w:val="4"/>
        <w:tabs>
          <w:tab w:val="left" w:pos="9428"/>
        </w:tabs>
        <w:spacing w:before="0" w:line="321" w:lineRule="exact"/>
        <w:ind w:left="141"/>
      </w:pPr>
      <w:r>
        <w:t>Ответ:</w:t>
      </w:r>
      <w:r>
        <w:rPr>
          <w:spacing w:val="80"/>
        </w:rPr>
        <w:t xml:space="preserve"> </w:t>
      </w:r>
      <w:r>
        <w:t xml:space="preserve">1) </w:t>
      </w:r>
      <w:r>
        <w:rPr>
          <w:u w:val="single"/>
        </w:rPr>
        <w:tab/>
      </w:r>
      <w:r>
        <w:rPr>
          <w:spacing w:val="-10"/>
        </w:rPr>
        <w:t>.</w:t>
      </w:r>
    </w:p>
    <w:p w14:paraId="2594908F">
      <w:pPr>
        <w:pStyle w:val="6"/>
        <w:numPr>
          <w:ilvl w:val="0"/>
          <w:numId w:val="4"/>
        </w:numPr>
        <w:tabs>
          <w:tab w:val="left" w:pos="425"/>
          <w:tab w:val="left" w:pos="4994"/>
          <w:tab w:val="left" w:pos="6503"/>
        </w:tabs>
        <w:spacing w:before="162" w:after="0" w:line="362" w:lineRule="auto"/>
        <w:ind w:left="141" w:right="905" w:firstLine="0"/>
        <w:jc w:val="left"/>
        <w:rPr>
          <w:b/>
          <w:sz w:val="28"/>
        </w:rPr>
      </w:pPr>
      <w:r>
        <w:rPr>
          <w:sz w:val="28"/>
        </w:rPr>
        <w:t>Правосудие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судами, учрежденными в соответствии с</w:t>
      </w:r>
      <w:r>
        <w:rPr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</w:p>
    <w:p w14:paraId="5D84EF69">
      <w:pPr>
        <w:tabs>
          <w:tab w:val="left" w:pos="2113"/>
          <w:tab w:val="left" w:pos="4538"/>
        </w:tabs>
        <w:spacing w:before="0" w:line="318" w:lineRule="exact"/>
        <w:ind w:left="141" w:right="0" w:firstLine="0"/>
        <w:jc w:val="left"/>
        <w:rPr>
          <w:sz w:val="28"/>
        </w:rPr>
      </w:pPr>
      <w:r>
        <w:rPr>
          <w:spacing w:val="-10"/>
          <w:sz w:val="28"/>
        </w:rPr>
        <w:t>и</w:t>
      </w:r>
      <w:r>
        <w:rPr>
          <w:sz w:val="28"/>
          <w:u w:val="single"/>
        </w:rPr>
        <w:tab/>
      </w:r>
      <w:r>
        <w:rPr>
          <w:spacing w:val="-5"/>
          <w:sz w:val="28"/>
        </w:rPr>
        <w:t>(2)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60507466">
      <w:pPr>
        <w:pStyle w:val="4"/>
        <w:tabs>
          <w:tab w:val="left" w:pos="5719"/>
        </w:tabs>
        <w:spacing w:before="158"/>
        <w:ind w:left="141"/>
      </w:pPr>
      <w:r>
        <w:t xml:space="preserve">Ответ: 1)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 xml:space="preserve">и </w:t>
      </w:r>
      <w:r>
        <w:rPr>
          <w:spacing w:val="-5"/>
        </w:rPr>
        <w:t>2)</w:t>
      </w:r>
    </w:p>
    <w:p w14:paraId="0308A8BE">
      <w:pPr>
        <w:tabs>
          <w:tab w:val="left" w:pos="9384"/>
        </w:tabs>
        <w:spacing w:before="163"/>
        <w:ind w:left="141" w:right="0" w:firstLine="0"/>
        <w:jc w:val="left"/>
        <w:rPr>
          <w:b/>
          <w:sz w:val="28"/>
        </w:rPr>
      </w:pPr>
      <w:r>
        <w:rPr>
          <w:b/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142A6C6F">
      <w:pPr>
        <w:pStyle w:val="4"/>
        <w:spacing w:before="0"/>
      </w:pPr>
    </w:p>
    <w:p w14:paraId="6969AA14">
      <w:pPr>
        <w:pStyle w:val="4"/>
        <w:spacing w:before="26"/>
      </w:pPr>
    </w:p>
    <w:p w14:paraId="13D302AA">
      <w:pPr>
        <w:pStyle w:val="4"/>
        <w:spacing w:before="0" w:line="357" w:lineRule="auto"/>
        <w:ind w:left="2314" w:right="1917" w:hanging="180"/>
      </w:pPr>
      <w:r>
        <w:t>4.2</w:t>
      </w:r>
      <w:r>
        <w:rPr>
          <w:spacing w:val="-6"/>
        </w:rPr>
        <w:t xml:space="preserve"> </w:t>
      </w:r>
      <w:r>
        <w:t>Поиск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исправление</w:t>
      </w:r>
      <w:r>
        <w:rPr>
          <w:spacing w:val="-7"/>
        </w:rPr>
        <w:t xml:space="preserve"> </w:t>
      </w:r>
      <w:r>
        <w:t>ошибок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тексте. За каждый правильный ответ- 4 балла.</w:t>
      </w:r>
    </w:p>
    <w:p w14:paraId="3B969BB9">
      <w:pPr>
        <w:pStyle w:val="4"/>
        <w:spacing w:before="5"/>
        <w:ind w:left="141"/>
      </w:pPr>
      <w:r>
        <w:t>Запишите</w:t>
      </w:r>
      <w:r>
        <w:rPr>
          <w:spacing w:val="-7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rPr>
          <w:spacing w:val="-2"/>
        </w:rPr>
        <w:t>ошибки.</w:t>
      </w:r>
    </w:p>
    <w:p w14:paraId="08676E08">
      <w:pPr>
        <w:pStyle w:val="4"/>
        <w:tabs>
          <w:tab w:val="left" w:pos="9466"/>
        </w:tabs>
        <w:spacing w:before="162"/>
        <w:ind w:left="141"/>
        <w:rPr>
          <w:b w:val="0"/>
        </w:rPr>
      </w:pPr>
      <w:r>
        <w:rPr>
          <w:spacing w:val="-2"/>
        </w:rPr>
        <w:t>Ответ:</w:t>
      </w:r>
      <w:r>
        <w:rPr>
          <w:b w:val="0"/>
          <w:u w:val="single"/>
        </w:rPr>
        <w:tab/>
      </w:r>
    </w:p>
    <w:p w14:paraId="194B18E0">
      <w:pPr>
        <w:tabs>
          <w:tab w:val="left" w:pos="9381"/>
        </w:tabs>
        <w:spacing w:before="162"/>
        <w:ind w:left="141" w:right="0" w:firstLine="0"/>
        <w:jc w:val="left"/>
        <w:rPr>
          <w:b/>
          <w:sz w:val="28"/>
        </w:rPr>
      </w:pPr>
      <w:r>
        <w:rPr>
          <w:b/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346CDA21">
      <w:pPr>
        <w:spacing w:after="0"/>
        <w:jc w:val="left"/>
        <w:rPr>
          <w:b/>
          <w:sz w:val="28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2F0921F9">
      <w:pPr>
        <w:pStyle w:val="6"/>
        <w:numPr>
          <w:ilvl w:val="0"/>
          <w:numId w:val="1"/>
        </w:numPr>
        <w:tabs>
          <w:tab w:val="left" w:pos="2046"/>
        </w:tabs>
        <w:spacing w:before="59" w:after="0" w:line="240" w:lineRule="auto"/>
        <w:ind w:left="2046" w:right="0" w:hanging="284"/>
        <w:jc w:val="left"/>
        <w:rPr>
          <w:b/>
          <w:sz w:val="28"/>
        </w:rPr>
      </w:pPr>
      <w:r>
        <w:rPr>
          <w:b/>
          <w:sz w:val="28"/>
        </w:rPr>
        <w:t>Правовые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задачи.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задание-25</w:t>
      </w:r>
      <w:r>
        <w:rPr>
          <w:b/>
          <w:spacing w:val="-2"/>
          <w:sz w:val="28"/>
        </w:rPr>
        <w:t xml:space="preserve"> баллов.</w:t>
      </w:r>
    </w:p>
    <w:p w14:paraId="1A27B85B">
      <w:pPr>
        <w:pStyle w:val="4"/>
        <w:spacing w:before="162" w:line="360" w:lineRule="auto"/>
        <w:ind w:left="2570" w:hanging="1970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ответ,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 полное и правильное обоснование).</w:t>
      </w:r>
    </w:p>
    <w:p w14:paraId="4C3EDAC7">
      <w:pPr>
        <w:pStyle w:val="6"/>
        <w:numPr>
          <w:ilvl w:val="0"/>
          <w:numId w:val="6"/>
        </w:numPr>
        <w:tabs>
          <w:tab w:val="left" w:pos="351"/>
        </w:tabs>
        <w:spacing w:before="2" w:after="0" w:line="240" w:lineRule="auto"/>
        <w:ind w:left="351" w:right="0" w:hanging="210"/>
        <w:jc w:val="left"/>
        <w:rPr>
          <w:sz w:val="28"/>
        </w:rPr>
      </w:pPr>
      <w:r>
        <w:rPr>
          <w:sz w:val="28"/>
        </w:rPr>
        <w:t>​</w:t>
      </w:r>
    </w:p>
    <w:p w14:paraId="3B4CBC67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85pt;margin-top:23.7pt;height:0.1pt;width:462pt;mso-position-horizontal-relative:page;mso-wrap-distance-bottom:0pt;mso-wrap-distance-top:0pt;z-index:-251655168;mso-width-relative:page;mso-height-relative:page;" filled="f" stroked="t" coordsize="5867400,1" o:gfxdata="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QhGX9gAAAAKAQAADwAAAAAAAAAB&#10;ACAAAAAiAAAAZHJzL2Rvd25yZXYueG1sUEsBAhQAFAAAAAgAh07iQLxT95UQAgAAegQAAA4AAAAA&#10;AAAAAQAgAAAAJw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85pt;margin-top:47.9pt;height:0.1pt;width:462pt;mso-position-horizontal-relative:page;mso-wrap-distance-bottom:0pt;mso-wrap-distance-top:0pt;z-index:-251655168;mso-width-relative:page;mso-height-relative:page;" filled="f" stroked="t" coordsize="5867400,1" o:gfxdata="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MS+y9gAAAAKAQAADwAAAAAAAAAB&#10;ACAAAAAiAAAAZHJzL2Rvd25yZXYueG1sUEsBAhQAFAAAAAgAh07iQF1HWqUQAgAAegQAAA4AAAAA&#10;AAAAAQAgAAAAJw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85pt;margin-top:72.1pt;height:0.1pt;width:462pt;mso-position-horizontal-relative:page;mso-wrap-distance-bottom:0pt;mso-wrap-distance-top:0pt;z-index:-251654144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X6MQ1wAAAAwBAAAPAAAAAAAAAAEA&#10;IAAAACIAAABkcnMvZG93bnJldi54bWxQSwECFAAUAAAACACHTuJAfnqt9BACAAB6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867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85pt;margin-top:96.3pt;height:0.1pt;width:462.1pt;mso-position-horizontal-relative:page;mso-wrap-distance-bottom:0pt;mso-wrap-distance-top:0pt;z-index:-251654144;mso-width-relative:page;mso-height-relative:page;" filled="f" stroked="t" coordsize="5868670,1" o:gfxdata="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KUYkdcAAAAMAQAADwAAAAAAAAAB&#10;ACAAAAAiAAAAZHJzL2Rvd25yZXYueG1sUEsBAhQAFAAAAAgAh07iQMxlVJIRAgAAegQAAA4AAAAA&#10;AAAAAQAgAAAAJgEAAGRycy9lMm9Eb2MueG1sUEsFBgAAAAAGAAYAWQEAAKkFAAAAAA==&#10;" path="m0,0l58683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1527810</wp:posOffset>
                </wp:positionV>
                <wp:extent cx="5867400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85pt;margin-top:120.3pt;height:0.1pt;width:462pt;mso-position-horizontal-relative:page;mso-wrap-distance-bottom:0pt;mso-wrap-distance-top:0pt;z-index:-251653120;mso-width-relative:page;mso-height-relative:page;" filled="f" stroked="t" coordsize="5867400,1" o:gfxdata="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WtT3tkAAAAMAQAADwAAAAAAAAAB&#10;ACAAAAAiAAAAZHJzL2Rvd25yZXYueG1sUEsBAhQAFAAAAAgAh07iQHGhWgkPAgAAegQAAA4AAAAA&#10;AAAAAQAgAAAAKA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5867400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85pt;margin-top:144.55pt;height:0.1pt;width:462pt;mso-position-horizontal-relative:page;mso-wrap-distance-bottom:0pt;mso-wrap-distance-top:0pt;z-index:-251653120;mso-width-relative:page;mso-height-relative:page;" filled="f" stroked="t" coordsize="5867400,1" o:gfxdata="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nPrUNoAAAAMAQAADwAAAAAA&#10;AAABACAAAAAiAAAAZHJzL2Rvd25yZXYueG1sUEsBAhQAFAAAAAgAh07iQJC19zkRAgAAegQAAA4A&#10;AAAAAAAAAQAgAAAAKQ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85pt;margin-top:168.75pt;height:0.1pt;width:462pt;mso-position-horizontal-relative:page;mso-wrap-distance-bottom:0pt;mso-wrap-distance-top:0pt;z-index:-251652096;mso-width-relative:page;mso-height-relative:page;" filled="f" stroked="t" coordsize="5867400,1" o:gfxdata="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fuS2/ZAAAADAEAAA8AAAAAAAAA&#10;AQAgAAAAIgAAAGRycy9kb3ducmV2LnhtbFBLAQIUABQAAAAIAIdO4kACALUXEAIAAHwEAAAOAAAA&#10;AAAAAAEAIAAAACg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586867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09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85pt;margin-top:192.95pt;height:0.1pt;width:462.1pt;mso-position-horizontal-relative:page;mso-wrap-distance-bottom:0pt;mso-wrap-distance-top:0pt;z-index:-251652096;mso-width-relative:page;mso-height-relative:page;" filled="f" stroked="t" coordsize="5868670,1" o:gfxdata="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GH9GH2AAAAAwBAAAPAAAAAAAA&#10;AAEAIAAAACIAAABkcnMvZG93bnJldi54bWxQSwECFAAUAAAACACHTuJA2lVVPBICAAB8BAAADgAA&#10;AAAAAAABACAAAAAnAQAAZHJzL2Uyb0RvYy54bWxQSwUGAAAAAAYABgBZAQAAqwUAAAAA&#10;" path="m0,0l586809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2755265</wp:posOffset>
                </wp:positionV>
                <wp:extent cx="586740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85pt;margin-top:216.95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kCWwNoAAAAMAQAADwAAAAAA&#10;AAABACAAAAAiAAAAZHJzL2Rvd25yZXYueG1sUEsBAhQAFAAAAAgAh07iQHRcP9QRAgAAfAQAAA4A&#10;AAAAAAAAAQAgAAAAKQ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3062605</wp:posOffset>
                </wp:positionV>
                <wp:extent cx="586740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85pt;margin-top:241.15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1mdpraAAAADAEAAA8AAAAA&#10;AAAAAQAgAAAAIgAAAGRycy9kb3ducmV2LnhtbFBLAQIUABQAAAAIAIdO4kBPcvq1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8C813E5">
      <w:pPr>
        <w:pStyle w:val="4"/>
        <w:rPr>
          <w:b w:val="0"/>
          <w:sz w:val="20"/>
        </w:rPr>
      </w:pPr>
    </w:p>
    <w:p w14:paraId="2F1510B1">
      <w:pPr>
        <w:pStyle w:val="4"/>
        <w:rPr>
          <w:b w:val="0"/>
          <w:sz w:val="20"/>
        </w:rPr>
      </w:pPr>
    </w:p>
    <w:p w14:paraId="0B3D8B4A">
      <w:pPr>
        <w:pStyle w:val="4"/>
        <w:rPr>
          <w:b w:val="0"/>
          <w:sz w:val="20"/>
        </w:rPr>
      </w:pPr>
    </w:p>
    <w:p w14:paraId="341E161E">
      <w:pPr>
        <w:pStyle w:val="4"/>
        <w:spacing w:before="220"/>
        <w:rPr>
          <w:b w:val="0"/>
          <w:sz w:val="20"/>
        </w:rPr>
      </w:pPr>
    </w:p>
    <w:p w14:paraId="7A1DC059">
      <w:pPr>
        <w:pStyle w:val="4"/>
        <w:rPr>
          <w:b w:val="0"/>
          <w:sz w:val="20"/>
        </w:rPr>
      </w:pPr>
    </w:p>
    <w:p w14:paraId="4381CC4A">
      <w:pPr>
        <w:pStyle w:val="4"/>
        <w:rPr>
          <w:b w:val="0"/>
          <w:sz w:val="20"/>
        </w:rPr>
      </w:pPr>
    </w:p>
    <w:p w14:paraId="1DD1C6FB">
      <w:pPr>
        <w:pStyle w:val="4"/>
        <w:rPr>
          <w:b w:val="0"/>
          <w:sz w:val="20"/>
        </w:rPr>
      </w:pPr>
    </w:p>
    <w:p w14:paraId="2F59F034">
      <w:pPr>
        <w:pStyle w:val="4"/>
        <w:spacing w:before="220"/>
        <w:rPr>
          <w:b w:val="0"/>
          <w:sz w:val="20"/>
        </w:rPr>
      </w:pPr>
    </w:p>
    <w:p w14:paraId="6341E428">
      <w:pPr>
        <w:pStyle w:val="4"/>
        <w:rPr>
          <w:b w:val="0"/>
          <w:sz w:val="20"/>
        </w:rPr>
      </w:pPr>
    </w:p>
    <w:p w14:paraId="0CCC7800">
      <w:pPr>
        <w:pStyle w:val="6"/>
        <w:numPr>
          <w:ilvl w:val="0"/>
          <w:numId w:val="6"/>
        </w:numPr>
        <w:tabs>
          <w:tab w:val="left" w:pos="351"/>
        </w:tabs>
        <w:spacing w:before="162" w:after="0" w:line="240" w:lineRule="auto"/>
        <w:ind w:left="351" w:right="0" w:hanging="210"/>
        <w:jc w:val="left"/>
        <w:rPr>
          <w:sz w:val="28"/>
        </w:rPr>
      </w:pPr>
      <w:r>
        <w:rPr>
          <w:sz w:val="28"/>
        </w:rPr>
        <w:t>​</w:t>
      </w:r>
    </w:p>
    <w:p w14:paraId="493A7911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85pt;margin-top:23.9pt;height:0.1pt;width:462pt;mso-position-horizontal-relative:page;mso-wrap-distance-bottom:0pt;mso-wrap-distance-top:0pt;z-index:-251650048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CvvtBLEQIAAHwEAAAOAAAAZHJzL2Uyb0RvYy54bWytVMFu&#10;2zAMvQ/YPwi6L06Cri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ojwDNcAAAAKAQAADwAAAAAAAAAB&#10;ACAAAAAiAAAAZHJzL2Rvd25yZXYueG1sUEsBAhQAFAAAAAgAh07iQK++0Es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5868035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1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85pt;margin-top:47.9pt;height:0.1pt;width:462.05pt;mso-position-horizontal-relative:page;mso-wrap-distance-bottom:0pt;mso-wrap-distance-top:0pt;z-index:-251650048;mso-width-relative:page;mso-height-relative:page;" filled="f" stroked="t" coordsize="5868035,1" o:gfxdata="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ARqO1gAAAAoBAAAPAAAAAAAA&#10;AAEAIAAAACIAAABkcnMvZG93bnJldi54bWxQSwECFAAUAAAACACHTuJACxlRwBQCAAB8BAAADgAA&#10;AAAAAAABACAAAAAlAQAAZHJzL2Uyb0RvYy54bWxQSwUGAAAAAAYABgBZAQAAqwUAAAAA&#10;" path="m0,0l586771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85pt;margin-top:72.1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1+jENcAAAAMAQAADwAAAAAAAAAB&#10;ACAAAAAiAAAAZHJzL2Rvd25yZXYueG1sUEsBAhQAFAAAAAgAh07iQNniWog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5867400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85pt;margin-top:96.35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s7Ok1wAAAAwBAAAPAAAAAAAAAAEA&#10;IAAAACIAAABkcnMvZG93bnJldi54bWxQSwECFAAUAAAACACHTuJA4syf6RACAAB8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1530985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85pt;margin-top:120.55pt;height:0.1pt;width:462pt;mso-position-horizontal-relative:page;mso-wrap-distance-bottom:0pt;mso-wrap-distance-top:0pt;z-index:-251648000;mso-width-relative:page;mso-height-relative:page;" filled="f" stroked="t" coordsize="5867400,1" o:gfxdata="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I9EknZAAAADAEAAA8AAAAAAAAA&#10;AQAgAAAAIgAAAGRycy9kb3ducmV2LnhtbFBLAQIUABQAAAAIAIdO4kBYfX6vEAIAAHwEAAAOAAAA&#10;AAAAAAEAIAAAACg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5867400" cy="1270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85pt;margin-top:144.55pt;height:0.1pt;width:462pt;mso-position-horizontal-relative:page;mso-wrap-distance-bottom:0pt;mso-wrap-distance-top:0pt;z-index:-251648000;mso-width-relative:page;mso-height-relative:page;" filled="f" stroked="t" coordsize="5867400,1" o:gfxdata="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z61DaAAAADAEAAA8AAAAA&#10;AAAAAQAgAAAAIgAAAGRycy9kb3ducmV2LnhtbFBLAQIUABQAAAAIAIdO4kBjU7vO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5867400" cy="1270"/>
                <wp:effectExtent l="0" t="0" r="0" b="0"/>
                <wp:wrapTopAndBottom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85pt;margin-top:168.75pt;height:0.1pt;width:462pt;mso-position-horizontal-relative:page;mso-wrap-distance-bottom:0pt;mso-wrap-distance-top:0pt;z-index:-251646976;mso-width-relative:page;mso-height-relative:page;" filled="f" stroked="t" coordsize="5867400,1" o:gfxdata="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fuS2/ZAAAADAEAAA8AAAAAAAAA&#10;AQAgAAAAIgAAAGRycy9kb3ducmV2LnhtbFBLAQIUABQAAAAIAIdO4kBdcnofEAIAAHwEAAAOAAAA&#10;AAAAAAEAIAAAACg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5867400" cy="1270"/>
                <wp:effectExtent l="0" t="0" r="0" b="0"/>
                <wp:wrapTopAndBottom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85pt;margin-top:192.95pt;height:0.1pt;width:462pt;mso-position-horizontal-relative:page;mso-wrap-distance-bottom:0pt;mso-wrap-distance-top:0pt;z-index:-251646976;mso-width-relative:page;mso-height-relative:page;" filled="f" stroked="t" coordsize="5867400,1" o:gfxdata="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dBDo2QAAAAwBAAAPAAAAAAAA&#10;AAEAIAAAACIAAABkcnMvZG93bnJldi54bWxQSwECFAAUAAAACACHTuJAZly/f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5869305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85pt;margin-top:217.15pt;height:0.1pt;width:462.15pt;mso-position-horizontal-relative:page;mso-wrap-distance-bottom:0pt;mso-wrap-distance-top:0pt;z-index:-251645952;mso-width-relative:page;mso-height-relative:page;" filled="f" stroked="t" coordsize="5869305,1" o:gfxdata="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KXcp2QAAAAwBAAAP&#10;AAAAAAAAAAEAIAAAACIAAABkcnMvZG93bnJldi54bWxQSwECFAAUAAAACACHTuJA2jjv6xcCAAB8&#10;BAAADgAAAAAAAAABACAAAAAoAQAAZHJzL2Uyb0RvYy54bWxQSwUGAAAAAAYABgBZAQAAsQUAAAAA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3062605</wp:posOffset>
                </wp:positionV>
                <wp:extent cx="5867400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85pt;margin-top:241.15pt;height:0.1pt;width:462pt;mso-position-horizontal-relative:page;mso-wrap-distance-bottom:0pt;mso-wrap-distance-top:0pt;z-index:-251645952;mso-width-relative:page;mso-height-relative:page;" filled="f" stroked="t" coordsize="5867400,1" o:gfxdata="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1mdpraAAAADAEAAA8AAAAA&#10;AAAAAQAgAAAAIgAAAGRycy9kb3ducmV2LnhtbFBLAQIUABQAAAAIAIdO4kAQADW9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5867400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85pt;margin-top:265.35pt;height:0.1pt;width:462pt;mso-position-horizontal-relative:page;mso-wrap-distance-bottom:0pt;mso-wrap-distance-top:0pt;z-index:-251644928;mso-width-relative:page;mso-height-relative:page;" filled="f" stroked="t" coordsize="5867400,1" o:gfxdata="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KTPh9kAAAAMAQAADwAAAAAA&#10;AAABACAAAAAiAAAAZHJzL2Rvd25yZXYueG1sUEsBAhQAFAAAAAgAh07iQPDMH0M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5BB8162">
      <w:pPr>
        <w:pStyle w:val="4"/>
        <w:spacing w:before="220"/>
        <w:rPr>
          <w:b w:val="0"/>
          <w:sz w:val="20"/>
        </w:rPr>
      </w:pPr>
    </w:p>
    <w:p w14:paraId="7B05EF69">
      <w:pPr>
        <w:pStyle w:val="4"/>
        <w:rPr>
          <w:b w:val="0"/>
          <w:sz w:val="20"/>
        </w:rPr>
      </w:pPr>
    </w:p>
    <w:p w14:paraId="6592D951">
      <w:pPr>
        <w:pStyle w:val="4"/>
        <w:rPr>
          <w:b w:val="0"/>
          <w:sz w:val="20"/>
        </w:rPr>
      </w:pPr>
    </w:p>
    <w:p w14:paraId="1698ABE2">
      <w:pPr>
        <w:pStyle w:val="4"/>
        <w:rPr>
          <w:b w:val="0"/>
          <w:sz w:val="20"/>
        </w:rPr>
      </w:pPr>
    </w:p>
    <w:p w14:paraId="1D601512">
      <w:pPr>
        <w:pStyle w:val="4"/>
        <w:spacing w:before="220"/>
        <w:rPr>
          <w:b w:val="0"/>
          <w:sz w:val="20"/>
        </w:rPr>
      </w:pPr>
    </w:p>
    <w:p w14:paraId="2BB6FCA6">
      <w:pPr>
        <w:pStyle w:val="4"/>
        <w:rPr>
          <w:b w:val="0"/>
          <w:sz w:val="20"/>
        </w:rPr>
      </w:pPr>
    </w:p>
    <w:p w14:paraId="5EC6B5B6">
      <w:pPr>
        <w:pStyle w:val="4"/>
        <w:rPr>
          <w:b w:val="0"/>
          <w:sz w:val="20"/>
        </w:rPr>
      </w:pPr>
    </w:p>
    <w:p w14:paraId="58CBA55E">
      <w:pPr>
        <w:pStyle w:val="4"/>
        <w:rPr>
          <w:b w:val="0"/>
          <w:sz w:val="20"/>
        </w:rPr>
      </w:pPr>
    </w:p>
    <w:p w14:paraId="5F5BC6C9">
      <w:pPr>
        <w:pStyle w:val="4"/>
        <w:spacing w:before="220"/>
        <w:rPr>
          <w:b w:val="0"/>
          <w:sz w:val="20"/>
        </w:rPr>
      </w:pPr>
    </w:p>
    <w:p w14:paraId="5F5533EF">
      <w:pPr>
        <w:pStyle w:val="4"/>
        <w:rPr>
          <w:b w:val="0"/>
          <w:sz w:val="20"/>
        </w:rPr>
      </w:pPr>
    </w:p>
    <w:p w14:paraId="55C6F76F">
      <w:pPr>
        <w:spacing w:before="162"/>
        <w:ind w:left="0" w:right="184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177D2EE4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2vkVjUAAAAAwEAAA8AAAAAAAAAAQAgAAAAIgAAAGRycy9kb3ducmV2LnhtbFBLAQIUABQAAAAI&#10;AIdO4kD3YkOWYwIAAKsFAAAOAAAAAAAAAAEAIAAAACMBAABkcnMvZTJvRG9jLnhtbFBLBQYAAAAA&#10;BgAGAFkBAAD4BQAAAAA=&#10;">
                <o:lock v:ext="edit" aspectratio="f"/>
                <v:shape id="Graphic 26" o:spid="_x0000_s1026" o:spt="100" style="position:absolute;left:0;top:3608;height:1270;width:5867400;" filled="f" stroked="t" coordsize="5867400,1" o:gfxdata="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1O1bi8AAAA&#10;2wAAAA8AAAAAAAAAAQAgAAAAIgAAAGRycy9kb3ducmV2LnhtbFBLAQIUABQAAAAIAIdO4kAzLwWe&#10;OwAAADkAAAAQAAAAAAAAAAEAIAAAAAsBAABkcnMvc2hhcGV4bWwueG1sUEsFBgAAAAAGAAYAWwEA&#10;ALUDAAAAAA=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B4723DA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7CF4279F">
      <w:pPr>
        <w:pStyle w:val="6"/>
        <w:numPr>
          <w:ilvl w:val="0"/>
          <w:numId w:val="6"/>
        </w:numPr>
        <w:tabs>
          <w:tab w:val="left" w:pos="353"/>
          <w:tab w:val="left" w:pos="9518"/>
        </w:tabs>
        <w:spacing w:before="59" w:after="0" w:line="240" w:lineRule="auto"/>
        <w:ind w:left="353" w:right="0" w:hanging="212"/>
        <w:jc w:val="left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14:paraId="219D2AFC">
      <w:pPr>
        <w:pStyle w:val="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85pt;margin-top:23.9pt;height:0.1pt;width:462pt;mso-position-horizontal-relative:page;mso-wrap-distance-bottom:0pt;mso-wrap-distance-top:0pt;z-index:-251643904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C9vlDhEQ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ojwDNcAAAAKAQAADwAAAAAAAAAB&#10;ACAAAAAiAAAAZHJzL2Rvd25yZXYueG1sUEsBAhQAFAAAAAgAh07iQL2+UOE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85pt;margin-top:48.1pt;height:0.1pt;width:462pt;mso-position-horizontal-relative:page;mso-wrap-distance-bottom:0pt;mso-wrap-distance-top:0pt;z-index:-251643904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MCWnYAAAACgEAAA8AAAAAAAAA&#10;AQAgAAAAIgAAAGRycy9kb3ducmV2LnhtbFBLAQIUABQAAAAIAIdO4kAHD7Gn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918210</wp:posOffset>
                </wp:positionV>
                <wp:extent cx="5869305" cy="1270"/>
                <wp:effectExtent l="0" t="0" r="0" b="0"/>
                <wp:wrapTopAndBottom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85pt;margin-top:72.3pt;height:0.1pt;width:462.15pt;mso-position-horizontal-relative:page;mso-wrap-distance-bottom:0pt;mso-wrap-distance-top:0pt;z-index:-251642880;mso-width-relative:page;mso-height-relative:page;" filled="f" stroked="t" coordsize="5869305,1" o:gfxdata="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eWc7toAAAAMAQAA&#10;DwAAAAAAAAABACAAAAAiAAAAZHJzL2Rvd25yZXYueG1sUEsBAhQAFAAAAAgAh07iQM03a/E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7400" cy="1270"/>
                <wp:effectExtent l="0" t="0" r="0" b="0"/>
                <wp:wrapTopAndBottom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85pt;margin-top:96.3pt;height:0.1pt;width:462pt;mso-position-horizontal-relative:page;mso-wrap-distance-bottom:0pt;mso-wrap-distance-top:0pt;z-index:-251642880;mso-width-relative:page;mso-height-relative:page;" filled="f" stroked="t" coordsize="5867400,1" o:gfxdata="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c7Z/tcAAAAMAQAADwAAAAAAAAAB&#10;ACAAAAAiAAAAZHJzL2Rvd25yZXYueG1sUEsBAhQAFAAAAAgAh07iQFdeEK4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5867400" cy="1270"/>
                <wp:effectExtent l="0" t="0" r="0" b="0"/>
                <wp:wrapTopAndBottom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85pt;margin-top:120.5pt;height:0.1pt;width:462pt;mso-position-horizontal-relative:page;mso-wrap-distance-bottom:0pt;mso-wrap-distance-top:0pt;z-index:-251641856;mso-width-relative:page;mso-height-relative:page;" filled="f" stroked="t" coordsize="5867400,1" o:gfxdata="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hAeBPXAAAADAEAAA8AAAAAAAAA&#10;AQAgAAAAIgAAAGRycy9kb3ducmV2LnhtbFBLAQIUABQAAAAIAIdO4kBscNXP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5867400" cy="1270"/>
                <wp:effectExtent l="0" t="0" r="0" b="0"/>
                <wp:wrapTopAndBottom/>
                <wp:docPr id="32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2" o:spid="_x0000_s1026" o:spt="100" style="position:absolute;left:0pt;margin-left:85pt;margin-top:144.7pt;height:0.1pt;width:462pt;mso-position-horizontal-relative:page;mso-wrap-distance-bottom:0pt;mso-wrap-distance-top:0pt;z-index:-251641856;mso-width-relative:page;mso-height-relative:page;" filled="f" stroked="t" coordsize="5867400,1" o:gfxdata="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1f5ZuNkAAAAMAQAADwAAAAAA&#10;AAABACAAAAAiAAAAZHJzL2Rvd25yZXYueG1sUEsBAhQAFAAAAAgAh07iQCECmm0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2145030</wp:posOffset>
                </wp:positionV>
                <wp:extent cx="5869305" cy="1270"/>
                <wp:effectExtent l="0" t="0" r="0" b="0"/>
                <wp:wrapTopAndBottom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3" o:spid="_x0000_s1026" o:spt="100" style="position:absolute;left:0pt;margin-left:85pt;margin-top:168.9pt;height:0.1pt;width:462.15pt;mso-position-horizontal-relative:page;mso-wrap-distance-bottom:0pt;mso-wrap-distance-top:0pt;z-index:-251640832;mso-width-relative:page;mso-height-relative:page;" filled="f" stroked="t" coordsize="5869305,1" o:gfxdata="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Lj1fdoAAAAMAQAA&#10;DwAAAAAAAAABACAAAAAiAAAAZHJzL2Rvd25yZXYueG1sUEsBAhQAFAAAAAgAh07iQOs6QDs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2449830</wp:posOffset>
                </wp:positionV>
                <wp:extent cx="5867400" cy="1270"/>
                <wp:effectExtent l="0" t="0" r="0" b="0"/>
                <wp:wrapTopAndBottom/>
                <wp:docPr id="34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4" o:spid="_x0000_s1026" o:spt="100" style="position:absolute;left:0pt;margin-left:85pt;margin-top:192.9pt;height:0.1pt;width:462pt;mso-position-horizontal-relative:page;mso-wrap-distance-bottom:0pt;mso-wrap-distance-top:0pt;z-index:-251640832;mso-width-relative:page;mso-height-relative:page;" filled="f" stroked="t" coordsize="5867400,1" o:gfxdata="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Ql6stkAAAAMAQAADwAAAAAA&#10;AAABACAAAAAiAAAAZHJzL2Rvd25yZXYueG1sUEsBAhQAFAAAAAgAh07iQPrgdfI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5867400" cy="1270"/>
                <wp:effectExtent l="0" t="0" r="0" b="0"/>
                <wp:wrapTopAndBottom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5" o:spid="_x0000_s1026" o:spt="100" style="position:absolute;left:0pt;margin-left:85pt;margin-top:217.15pt;height:0.1pt;width:462pt;mso-position-horizontal-relative:page;mso-wrap-distance-bottom:0pt;mso-wrap-distance-top:0pt;z-index:-251639808;mso-width-relative:page;mso-height-relative:page;" filled="f" stroked="t" coordsize="5867400,1" o:gfxdata="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1+MWzaAAAADAEAAA8AAAAA&#10;AAAAAQAgAAAAIgAAAGRycy9kb3ducmV2LnhtbFBLAQIUABQAAAAIAIdO4kDBzrCT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5867400" cy="1270"/>
                <wp:effectExtent l="0" t="0" r="0" b="0"/>
                <wp:wrapTopAndBottom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6" o:spid="_x0000_s1026" o:spt="100" style="position:absolute;left:0pt;margin-left:85pt;margin-top:241.35pt;height:0.1pt;width:462pt;mso-position-horizontal-relative:page;mso-wrap-distance-bottom:0pt;mso-wrap-distance-top:0pt;z-index:-251639808;mso-width-relative:page;mso-height-relative:page;" filled="f" stroked="t" coordsize="5867400,1" o:gfxdata="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iw8h2QAAAAwBAAAPAAAAAAAA&#10;AAEAIAAAACIAAABkcnMvZG93bnJldi54bWxQSwECFAAUAAAACACHTuJAjLz/MR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3372485</wp:posOffset>
                </wp:positionV>
                <wp:extent cx="5869305" cy="1270"/>
                <wp:effectExtent l="0" t="0" r="0" b="0"/>
                <wp:wrapTopAndBottom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7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85pt;margin-top:265.55pt;height:0.1pt;width:462.15pt;mso-position-horizontal-relative:page;mso-wrap-distance-bottom:0pt;mso-wrap-distance-top:0pt;z-index:-251638784;mso-width-relative:page;mso-height-relative:page;" filled="f" stroked="t" coordsize="5869305,1" o:gfxdata="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9iiD9oAAAAMAQAA&#10;DwAAAAAAAAABACAAAAAiAAAAZHJzL2Rvd25yZXYueG1sUEsBAhQAFAAAAAgAh07iQIsIFRoXAgAA&#10;fAQAAA4AAAAAAAAAAQAgAAAAKQEAAGRycy9lMm9Eb2MueG1sUEsFBgAAAAAGAAYAWQEAALIFAAAA&#10;AA==&#10;" path="m0,0l58687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3677285</wp:posOffset>
                </wp:positionV>
                <wp:extent cx="5867400" cy="1270"/>
                <wp:effectExtent l="0" t="0" r="0" b="0"/>
                <wp:wrapTopAndBottom/>
                <wp:docPr id="38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8" o:spid="_x0000_s1026" o:spt="100" style="position:absolute;left:0pt;margin-left:85pt;margin-top:289.55pt;height:0.1pt;width:462pt;mso-position-horizontal-relative:page;mso-wrap-distance-bottom:0pt;mso-wrap-distance-top:0pt;z-index:-251638784;mso-width-relative:page;mso-height-relative:page;" filled="f" stroked="t" coordsize="5867400,1" o:gfxdata="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SZwM2QAAAAwBAAAPAAAAAAAA&#10;AAEAIAAAACIAAABkcnMvZG93bnJldi54bWxQSwECFAAUAAAACACHTuJADSPbF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3984625</wp:posOffset>
                </wp:positionV>
                <wp:extent cx="5867400" cy="1270"/>
                <wp:effectExtent l="0" t="0" r="0" b="0"/>
                <wp:wrapTopAndBottom/>
                <wp:docPr id="39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9" o:spid="_x0000_s1026" o:spt="100" style="position:absolute;left:0pt;margin-left:85pt;margin-top:313.75pt;height:0.1pt;width:462pt;mso-position-horizontal-relative:page;mso-wrap-distance-bottom:0pt;mso-wrap-distance-top:0pt;z-index:-251637760;mso-width-relative:page;mso-height-relative:page;" filled="f" stroked="t" coordsize="5867400,1" o:gfxdata="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db36tkAAAAMAQAADwAAAAAA&#10;AAABACAAAAAiAAAAZHJzL2Rvd25yZXYueG1sUEsBAhQAFAAAAAgAh07iQDYNHnc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4291965</wp:posOffset>
                </wp:positionV>
                <wp:extent cx="5867400" cy="1270"/>
                <wp:effectExtent l="0" t="0" r="0" b="0"/>
                <wp:wrapTopAndBottom/>
                <wp:docPr id="40" name="Graphi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0" o:spid="_x0000_s1026" o:spt="100" style="position:absolute;left:0pt;margin-left:85pt;margin-top:337.95pt;height:0.1pt;width:462pt;mso-position-horizontal-relative:page;mso-wrap-distance-bottom:0pt;mso-wrap-distance-top:0pt;z-index:-251637760;mso-width-relative:page;mso-height-relative:page;" filled="f" stroked="t" coordsize="5867400,1" o:gfxdata="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oGmR2QAAAAwBAAAPAAAAAAAA&#10;AAEAIAAAACIAAABkcnMvZG93bnJldi54bWxQSwECFAAUAAAACACHTuJA45bkD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B9D25D0">
      <w:pPr>
        <w:pStyle w:val="4"/>
        <w:rPr>
          <w:sz w:val="20"/>
        </w:rPr>
      </w:pPr>
    </w:p>
    <w:p w14:paraId="434FB04C">
      <w:pPr>
        <w:pStyle w:val="4"/>
        <w:rPr>
          <w:sz w:val="20"/>
        </w:rPr>
      </w:pPr>
    </w:p>
    <w:p w14:paraId="0BFF1DF8">
      <w:pPr>
        <w:pStyle w:val="4"/>
        <w:spacing w:before="220"/>
        <w:rPr>
          <w:sz w:val="20"/>
        </w:rPr>
      </w:pPr>
    </w:p>
    <w:p w14:paraId="7F6F5100">
      <w:pPr>
        <w:pStyle w:val="4"/>
        <w:rPr>
          <w:sz w:val="20"/>
        </w:rPr>
      </w:pPr>
    </w:p>
    <w:p w14:paraId="5DBD7BF8">
      <w:pPr>
        <w:pStyle w:val="4"/>
        <w:rPr>
          <w:sz w:val="20"/>
        </w:rPr>
      </w:pPr>
    </w:p>
    <w:p w14:paraId="2B66D440">
      <w:pPr>
        <w:pStyle w:val="4"/>
        <w:rPr>
          <w:sz w:val="20"/>
        </w:rPr>
      </w:pPr>
    </w:p>
    <w:p w14:paraId="1A94D4BD">
      <w:pPr>
        <w:pStyle w:val="4"/>
        <w:spacing w:before="220"/>
        <w:rPr>
          <w:sz w:val="20"/>
        </w:rPr>
      </w:pPr>
    </w:p>
    <w:p w14:paraId="4B5EFD36">
      <w:pPr>
        <w:pStyle w:val="4"/>
        <w:rPr>
          <w:sz w:val="20"/>
        </w:rPr>
      </w:pPr>
    </w:p>
    <w:p w14:paraId="4A53B68F">
      <w:pPr>
        <w:pStyle w:val="4"/>
        <w:rPr>
          <w:sz w:val="20"/>
        </w:rPr>
      </w:pPr>
    </w:p>
    <w:p w14:paraId="083D61B4">
      <w:pPr>
        <w:pStyle w:val="4"/>
        <w:rPr>
          <w:sz w:val="20"/>
        </w:rPr>
      </w:pPr>
    </w:p>
    <w:p w14:paraId="7B2EF9C6">
      <w:pPr>
        <w:pStyle w:val="4"/>
        <w:spacing w:before="220"/>
        <w:rPr>
          <w:sz w:val="20"/>
        </w:rPr>
      </w:pPr>
    </w:p>
    <w:p w14:paraId="4ECD4684">
      <w:pPr>
        <w:pStyle w:val="4"/>
        <w:rPr>
          <w:sz w:val="20"/>
        </w:rPr>
      </w:pPr>
    </w:p>
    <w:p w14:paraId="528BE013">
      <w:pPr>
        <w:pStyle w:val="4"/>
        <w:rPr>
          <w:sz w:val="20"/>
        </w:rPr>
      </w:pPr>
    </w:p>
    <w:p w14:paraId="46283C9C">
      <w:pPr>
        <w:tabs>
          <w:tab w:val="left" w:pos="9244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732CBCE1">
      <w:pPr>
        <w:pStyle w:val="6"/>
        <w:numPr>
          <w:ilvl w:val="0"/>
          <w:numId w:val="6"/>
        </w:numPr>
        <w:tabs>
          <w:tab w:val="left" w:pos="353"/>
          <w:tab w:val="left" w:pos="9518"/>
        </w:tabs>
        <w:spacing w:before="158" w:after="0" w:line="240" w:lineRule="auto"/>
        <w:ind w:left="353" w:right="0" w:hanging="212"/>
        <w:jc w:val="left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14:paraId="1367CD62">
      <w:pPr>
        <w:pStyle w:val="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1" o:spid="_x0000_s1026" o:spt="100" style="position:absolute;left:0pt;margin-left:85pt;margin-top:23.9pt;height:0.1pt;width:462pt;mso-position-horizontal-relative:page;mso-wrap-distance-bottom:0pt;mso-wrap-distance-top:0pt;z-index:-251636736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DYuCFvEgIAAHwEAAAOAAAAZHJzL2Uyb0RvYy54bWytVMFu&#10;2zAMvQ/YPwi6L06Cri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aI8AzXAAAACgEAAA8AAAAAAAAA&#10;AQAgAAAAIgAAAGRycy9kb3ducmV2LnhtbFBLAQIUABQAAAAIAIdO4kDYuCFv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2" o:spid="_x0000_s1026" o:spt="100" style="position:absolute;left:0pt;margin-left:85pt;margin-top:48.1pt;height:0.1pt;width:462pt;mso-position-horizontal-relative:page;mso-wrap-distance-bottom:0pt;mso-wrap-distance-top:0pt;z-index:-251636736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0TAlp2AAAAAoBAAAPAAAAAAAA&#10;AAEAIAAAACIAAABkcnMvZG93bnJldi54bWxQSwECFAAUAAAACACHTuJAlcpuzR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918210</wp:posOffset>
                </wp:positionV>
                <wp:extent cx="5869305" cy="1270"/>
                <wp:effectExtent l="0" t="0" r="0" b="0"/>
                <wp:wrapTopAndBottom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3" o:spid="_x0000_s1026" o:spt="100" style="position:absolute;left:0pt;margin-left:85pt;margin-top:72.3pt;height:0.1pt;width:462.15pt;mso-position-horizontal-relative:page;mso-wrap-distance-bottom:0pt;mso-wrap-distance-top:0pt;z-index:-251635712;mso-width-relative:page;mso-height-relative:page;" filled="f" stroked="t" coordsize="5869305,1" o:gfxdata="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eWc7toAAAAMAQAA&#10;DwAAAAAAAAABACAAAAAiAAAAZHJzL2Rvd25yZXYueG1sUEsBAhQAFAAAAAgAh07iQF/ytJs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7400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85pt;margin-top:96.3pt;height:0.1pt;width:462pt;mso-position-horizontal-relative:page;mso-wrap-distance-bottom:0pt;mso-wrap-distance-top:0pt;z-index:-251635712;mso-width-relative:page;mso-height-relative:page;" filled="f" stroked="t" coordsize="5867400,1" o:gfxdata="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c7Z/tcAAAAMAQAADwAAAAAAAAAB&#10;ACAAAAAiAAAAZHJzL2Rvd25yZXYueG1sUEsBAhQAFAAAAAgAh07iQE4ogVI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58674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85pt;margin-top:120.5pt;height:0.1pt;width:462pt;mso-position-horizontal-relative:page;mso-wrap-distance-bottom:0pt;mso-wrap-distance-top:0pt;z-index:-251634688;mso-width-relative:page;mso-height-relative:page;" filled="f" stroked="t" coordsize="5867400,1" o:gfxdata="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hAeBPXAAAADAEAAA8AAAAAAAAA&#10;AQAgAAAAIgAAAGRycy9kb3ducmV2LnhtbFBLAQIUABQAAAAIAIdO4kB1BkQz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5867400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6" o:spid="_x0000_s1026" o:spt="100" style="position:absolute;left:0pt;margin-left:85pt;margin-top:144.7pt;height:0.1pt;width:462pt;mso-position-horizontal-relative:page;mso-wrap-distance-bottom:0pt;mso-wrap-distance-top:0pt;z-index:-251634688;mso-width-relative:page;mso-height-relative:page;" filled="f" stroked="t" coordsize="5867400,1" o:gfxdata="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/lm42QAAAAwBAAAPAAAAAAAA&#10;AAEAIAAAACIAAABkcnMvZG93bnJldi54bWxQSwECFAAUAAAACACHTuJAOHQLkR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2145665</wp:posOffset>
                </wp:positionV>
                <wp:extent cx="5869305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7" o:spid="_x0000_s1026" o:spt="100" style="position:absolute;left:0pt;margin-left:85pt;margin-top:168.95pt;height:0.1pt;width:462.15pt;mso-position-horizontal-relative:page;mso-wrap-distance-bottom:0pt;mso-wrap-distance-top:0pt;z-index:-251633664;mso-width-relative:page;mso-height-relative:page;" filled="f" stroked="t" coordsize="5869305,1" o:gfxdata="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sWfJ9oAAAAMAQAA&#10;DwAAAAAAAAABACAAAAAiAAAAZHJzL2Rvd25yZXYueG1sUEsBAhQAFAAAAAgAh07iQPJM0cc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521E612">
      <w:pPr>
        <w:pStyle w:val="4"/>
        <w:rPr>
          <w:sz w:val="20"/>
        </w:rPr>
      </w:pPr>
    </w:p>
    <w:p w14:paraId="2ED85281">
      <w:pPr>
        <w:pStyle w:val="4"/>
        <w:rPr>
          <w:sz w:val="20"/>
        </w:rPr>
      </w:pPr>
    </w:p>
    <w:p w14:paraId="1F4FACD9">
      <w:pPr>
        <w:pStyle w:val="4"/>
        <w:spacing w:before="220"/>
        <w:rPr>
          <w:sz w:val="20"/>
        </w:rPr>
      </w:pPr>
    </w:p>
    <w:p w14:paraId="4F0BF762">
      <w:pPr>
        <w:pStyle w:val="4"/>
        <w:rPr>
          <w:sz w:val="20"/>
        </w:rPr>
      </w:pPr>
    </w:p>
    <w:p w14:paraId="753F62B5">
      <w:pPr>
        <w:pStyle w:val="4"/>
        <w:rPr>
          <w:sz w:val="20"/>
        </w:rPr>
      </w:pPr>
    </w:p>
    <w:p w14:paraId="18377877">
      <w:pPr>
        <w:pStyle w:val="4"/>
        <w:rPr>
          <w:sz w:val="20"/>
        </w:rPr>
      </w:pPr>
    </w:p>
    <w:p w14:paraId="53E9872F">
      <w:pPr>
        <w:spacing w:before="158"/>
        <w:ind w:left="0" w:right="187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533900BA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8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9r5FY1AAAAAMBAAAPAAAAAAAAAAEAIAAAACIAAABkcnMvZG93bnJldi54bWxQSwECFAAUAAAA&#10;CACHTuJAlyHCRWQCAACrBQAADgAAAAAAAAABACAAAAAjAQAAZHJzL2Uyb0RvYy54bWxQSwUGAAAA&#10;AAYABgBZAQAA+QUAAAAA&#10;">
                <o:lock v:ext="edit" aspectratio="f"/>
                <v:shape id="Graphic 49" o:spid="_x0000_s1026" o:spt="100" style="position:absolute;left:0;top:3608;height:1270;width:5867400;" filled="f" stroked="t" coordsize="5867400,1" o:gfxdata="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qRqvQAA&#10;ANsAAAAPAAAAAAAAAAEAIAAAACIAAABkcnMvZG93bnJldi54bWxQSwECFAAUAAAACACHTuJAMy8F&#10;njsAAAA5AAAAEAAAAAAAAAABACAAAAAMAQAAZHJzL3NoYXBleG1sLnhtbFBLBQYAAAAABgAGAFsB&#10;AAC2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5B77B5A0">
      <w:pPr>
        <w:pStyle w:val="6"/>
        <w:numPr>
          <w:ilvl w:val="0"/>
          <w:numId w:val="6"/>
        </w:numPr>
        <w:tabs>
          <w:tab w:val="left" w:pos="212"/>
          <w:tab w:val="left" w:pos="9376"/>
        </w:tabs>
        <w:spacing w:before="142" w:after="0" w:line="240" w:lineRule="auto"/>
        <w:ind w:left="212" w:right="120" w:hanging="212"/>
        <w:jc w:val="righ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7E3843E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0" o:spid="_x0000_s1026" o:spt="100" style="position:absolute;left:0pt;margin-left:85pt;margin-top:23.9pt;height:0.1pt;width:462pt;mso-position-horizontal-relative:page;mso-wrap-distance-bottom:0pt;mso-wrap-distance-top:0pt;z-index:-251632640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Dpuo6/EQIAAHwEAAAOAAAAZHJzL2Uyb0RvYy54bWytVMFu&#10;2zAMvQ/YPwi6L06CtS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ojwDNcAAAAKAQAADwAAAAAAAAAB&#10;ACAAAAAiAAAAZHJzL2Rvd25yZXYueG1sUEsBAhQAFAAAAAgAh07iQOm6jr8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5869305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7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85pt;margin-top:47.9pt;height:0.1pt;width:462.15pt;mso-position-horizontal-relative:page;mso-wrap-distance-bottom:0pt;mso-wrap-distance-top:0pt;z-index:-251632640;mso-width-relative:page;mso-height-relative:page;" filled="f" stroked="t" coordsize="5869305,1" o:gfxdata="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Ik0uI2QAAAAoBAAAP&#10;AAAAAAAAAAEAIAAAACIAAABkcnMvZG93bnJldi54bWxQSwECFAAUAAAACACHTuJA7g5klBcCAAB8&#10;BAAADgAAAAAAAAABACAAAAAoAQAAZHJzL2Uyb0RvYy54bWxQSwUGAAAAAAYABgBZAQAAsQUAAAAA&#10;" path="m0,0l58687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2" o:spid="_x0000_s1026" o:spt="100" style="position:absolute;left:0pt;margin-left:85pt;margin-top:72.1pt;height:0.1pt;width:462pt;mso-position-horizontal-relative:page;mso-wrap-distance-bottom:0pt;mso-wrap-distance-top:0pt;z-index:-251631616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Cf5gR8EgIAAHwEAAAOAAAAZHJzL2Uyb0RvYy54bWytVMFu&#10;2zAMvQ/YPwi6L06CtS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9foxDXAAAADAEAAA8AAAAAAAAA&#10;AQAgAAAAIgAAAGRycy9kb3ducmV2LnhtbFBLAQIUABQAAAAIAIdO4kCf5gR8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74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o:spt="100" style="position:absolute;left:0pt;margin-left:85pt;margin-top:96.3pt;height:0.1pt;width:462pt;mso-position-horizontal-relative:page;mso-wrap-distance-bottom:0pt;mso-wrap-distance-top:0pt;z-index:-251631616;mso-width-relative:page;mso-height-relative:page;" filled="f" stroked="t" coordsize="5867400,1" o:gfxdata="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XO2f7XAAAADAEAAA8AAAAAAAAA&#10;AQAgAAAAIgAAAGRycy9kb3ducmV2LnhtbFBLAQIUABQAAAAIAIdO4kCkyMEd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15DDA11">
      <w:pPr>
        <w:pStyle w:val="4"/>
        <w:spacing w:before="220"/>
        <w:rPr>
          <w:b w:val="0"/>
          <w:sz w:val="20"/>
        </w:rPr>
      </w:pPr>
    </w:p>
    <w:p w14:paraId="2B762BE4">
      <w:pPr>
        <w:pStyle w:val="4"/>
        <w:rPr>
          <w:b w:val="0"/>
          <w:sz w:val="20"/>
        </w:rPr>
      </w:pPr>
    </w:p>
    <w:p w14:paraId="1CB96988">
      <w:pPr>
        <w:pStyle w:val="4"/>
        <w:rPr>
          <w:b w:val="0"/>
          <w:sz w:val="20"/>
        </w:rPr>
      </w:pPr>
    </w:p>
    <w:p w14:paraId="0757E714">
      <w:pPr>
        <w:pStyle w:val="4"/>
        <w:spacing w:after="0"/>
        <w:rPr>
          <w:b w:val="0"/>
          <w:sz w:val="20"/>
        </w:rPr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65E383C4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4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2vkVjUAAAAAwEAAA8AAAAAAAAAAQAgAAAAIgAAAGRycy9kb3ducmV2LnhtbFBLAQIUABQAAAAI&#10;AIdO4kAhXwTqYwIAAKsFAAAOAAAAAAAAAAEAIAAAACMBAABkcnMvZTJvRG9jLnhtbFBLBQYAAAAA&#10;BgAGAFkBAAD4BQAAAAA=&#10;">
                <o:lock v:ext="edit" aspectratio="f"/>
                <v:shape id="Graphic 55" o:spid="_x0000_s1026" o:spt="100" style="position:absolute;left:0;top:3608;height:1270;width:5867400;" filled="f" stroked="t" coordsize="5867400,1" o:gfxdata="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aOLK8AAAA&#10;2wAAAA8AAAAAAAAAAQAgAAAAIgAAAGRycy9kb3ducmV2LnhtbFBLAQIUABQAAAAIAIdO4kAzLwWe&#10;OwAAADkAAAAQAAAAAAAAAAEAIAAAAAsBAABkcnMvc2hhcGV4bWwueG1sUEsFBgAAAAAGAAYAWwEA&#10;ALUDAAAAAA=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EB5ECBC">
      <w:pPr>
        <w:pStyle w:val="4"/>
        <w:spacing w:before="225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304165</wp:posOffset>
                </wp:positionV>
                <wp:extent cx="586867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85pt;margin-top:23.95pt;height:0.1pt;width:462.1pt;mso-position-horizontal-relative:page;mso-wrap-distance-bottom:0pt;mso-wrap-distance-top:0pt;z-index:-251630592;mso-width-relative:page;mso-height-relative:page;" filled="f" stroked="t" coordsize="5868670,1" o:gfxdata="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g93T7WAAAACgEAAA8AAAAAAAAA&#10;AQAgAAAAIgAAAGRycy9kb3ducmV2LnhtbFBLAQIUABQAAAAIAIdO4kBhUzV2EwIAAHwEAAAOAAAA&#10;AAAAAAEAIAAAACUBAABkcnMvZTJvRG9jLnhtbFBLBQYAAAAABgAGAFkBAACqBQAAAAA=&#10;" path="m0,0l58683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611505</wp:posOffset>
                </wp:positionV>
                <wp:extent cx="5867400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7" o:spid="_x0000_s1026" o:spt="100" style="position:absolute;left:0pt;margin-left:85pt;margin-top:48.15pt;height:0.1pt;width:462pt;mso-position-horizontal-relative:page;mso-wrap-distance-bottom:0pt;mso-wrap-distance-top:0pt;z-index:-251629568;mso-width-relative:page;mso-height-relative:page;" filled="f" stroked="t" coordsize="5867400,1" o:gfxdata="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2xs+2AAAAAoBAAAPAAAAAAAA&#10;AAEAIAAAACIAAABkcnMvZG93bnJldi54bWxQSwECFAAUAAAACACHTuJACXakQR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918845</wp:posOffset>
                </wp:positionV>
                <wp:extent cx="58674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85pt;margin-top:72.35pt;height:0.1pt;width:462pt;mso-position-horizontal-relative:page;mso-wrap-distance-bottom:0pt;mso-wrap-distance-top:0pt;z-index:-251629568;mso-width-relative:page;mso-height-relative:page;" filled="f" stroked="t" coordsize="5867400,1" o:gfxdata="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c+w8dcAAAAMAQAADwAAAAAAAAAB&#10;ACAAAAAiAAAAZHJzL2Rvd25yZXYueG1sUEsBAhQAFAAAAAgAh07iQLPHRQc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5867400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85pt;margin-top:96.35pt;height:0.1pt;width:462pt;mso-position-horizontal-relative:page;mso-wrap-distance-bottom:0pt;mso-wrap-distance-top:0pt;z-index:-251628544;mso-width-relative:page;mso-height-relative:page;" filled="f" stroked="t" coordsize="5867400,1" o:gfxdata="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+zs6TXAAAADAEAAA8AAAAAAAAA&#10;AQAgAAAAIgAAAGRycy9kb3ducmV2LnhtbFBLAQIUABQAAAAIAIdO4kCI6YBm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D033C8F">
      <w:pPr>
        <w:pStyle w:val="4"/>
        <w:rPr>
          <w:b w:val="0"/>
          <w:sz w:val="20"/>
        </w:rPr>
      </w:pPr>
    </w:p>
    <w:p w14:paraId="4A7634EC">
      <w:pPr>
        <w:pStyle w:val="4"/>
        <w:rPr>
          <w:b w:val="0"/>
          <w:sz w:val="20"/>
        </w:rPr>
      </w:pPr>
    </w:p>
    <w:p w14:paraId="42F56CDF">
      <w:pPr>
        <w:pStyle w:val="4"/>
        <w:spacing w:before="220"/>
        <w:rPr>
          <w:b w:val="0"/>
          <w:sz w:val="20"/>
        </w:rPr>
      </w:pPr>
    </w:p>
    <w:p w14:paraId="090AAE81">
      <w:pPr>
        <w:tabs>
          <w:tab w:val="left" w:pos="9244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313B6DCA">
      <w:pPr>
        <w:pStyle w:val="6"/>
        <w:numPr>
          <w:ilvl w:val="0"/>
          <w:numId w:val="6"/>
        </w:numPr>
        <w:tabs>
          <w:tab w:val="left" w:pos="2345"/>
        </w:tabs>
        <w:spacing w:before="162" w:after="0" w:line="240" w:lineRule="auto"/>
        <w:ind w:left="2345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расшифровку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аббревиатуры.</w:t>
      </w:r>
    </w:p>
    <w:p w14:paraId="3DA63CA8">
      <w:pPr>
        <w:pStyle w:val="4"/>
        <w:spacing w:before="186"/>
        <w:jc w:val="center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ответ-2</w:t>
      </w:r>
      <w:r>
        <w:rPr>
          <w:spacing w:val="1"/>
        </w:rPr>
        <w:t xml:space="preserve"> </w:t>
      </w:r>
      <w:r>
        <w:t>балла. Всего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задание-10</w:t>
      </w:r>
      <w:r>
        <w:rPr>
          <w:spacing w:val="-2"/>
        </w:rPr>
        <w:t xml:space="preserve"> баллов.</w:t>
      </w:r>
    </w:p>
    <w:p w14:paraId="17681C82">
      <w:pPr>
        <w:pStyle w:val="6"/>
        <w:numPr>
          <w:ilvl w:val="0"/>
          <w:numId w:val="7"/>
        </w:numPr>
        <w:tabs>
          <w:tab w:val="left" w:pos="425"/>
          <w:tab w:val="left" w:pos="9193"/>
        </w:tabs>
        <w:spacing w:before="162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745D472C">
      <w:pPr>
        <w:pStyle w:val="6"/>
        <w:numPr>
          <w:ilvl w:val="0"/>
          <w:numId w:val="7"/>
        </w:numPr>
        <w:tabs>
          <w:tab w:val="left" w:pos="425"/>
          <w:tab w:val="left" w:pos="9261"/>
        </w:tabs>
        <w:spacing w:before="158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pacing w:val="-2"/>
          <w:sz w:val="28"/>
        </w:rPr>
        <w:t>Ответ: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.</w:t>
      </w:r>
    </w:p>
    <w:p w14:paraId="2A32824C">
      <w:pPr>
        <w:pStyle w:val="4"/>
        <w:spacing w:before="0" w:line="20" w:lineRule="exact"/>
        <w:ind w:left="128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067300" cy="11430"/>
                <wp:effectExtent l="9525" t="0" r="0" b="7620"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11430"/>
                          <a:chOff x="0" y="0"/>
                          <a:chExt cx="5067300" cy="1143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0" y="5600"/>
                            <a:ext cx="506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7300">
                                <a:moveTo>
                                  <a:pt x="0" y="0"/>
                                </a:moveTo>
                                <a:lnTo>
                                  <a:pt x="5067300" y="0"/>
                                </a:lnTo>
                              </a:path>
                            </a:pathLst>
                          </a:custGeom>
                          <a:ln w="112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26" o:spt="203" style="height:0.9pt;width:399pt;" coordsize="5067300,11430" o:gfxdata="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y&#10;84u20wAAAAMBAAAPAAAAAAAAAAEAIAAAACIAAABkcnMvZG93bnJldi54bWxQSwECFAAUAAAACACH&#10;TuJAO88YB2ICAACuBQAADgAAAAAAAAABACAAAAAiAQAAZHJzL2Uyb0RvYy54bWxQSwUGAAAAAAYA&#10;BgBZAQAA9gUAAAAA&#10;">
                <o:lock v:ext="edit" aspectratio="f"/>
                <v:shape id="Graphic 61" o:spid="_x0000_s1026" o:spt="100" style="position:absolute;left:0;top:5600;height:1270;width:5067300;" filled="f" stroked="t" coordsize="5067300,1" o:gfxdata="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70iiL4A&#10;AADbAAAADwAAAAAAAAABACAAAAAiAAAAZHJzL2Rvd25yZXYueG1sUEsBAhQAFAAAAAgAh07iQDMv&#10;BZ47AAAAOQAAABAAAAAAAAAAAQAgAAAADQEAAGRycy9zaGFwZXhtbC54bWxQSwUGAAAAAAYABgBb&#10;AQAAtwMAAAAA&#10;" path="m0,0l5067300,0e">
                  <v:fill on="f" focussize="0,0"/>
                  <v:stroke weight="0.88196850393700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D4742F6">
      <w:pPr>
        <w:pStyle w:val="6"/>
        <w:numPr>
          <w:ilvl w:val="0"/>
          <w:numId w:val="7"/>
        </w:numPr>
        <w:tabs>
          <w:tab w:val="left" w:pos="212"/>
          <w:tab w:val="left" w:pos="9260"/>
        </w:tabs>
        <w:spacing w:before="142" w:after="0" w:line="240" w:lineRule="auto"/>
        <w:ind w:left="212" w:right="25" w:hanging="212"/>
        <w:jc w:val="center"/>
        <w:rPr>
          <w:b/>
          <w:sz w:val="26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5F5E3065">
      <w:pPr>
        <w:pStyle w:val="6"/>
        <w:numPr>
          <w:ilvl w:val="0"/>
          <w:numId w:val="7"/>
        </w:numPr>
        <w:tabs>
          <w:tab w:val="left" w:pos="425"/>
          <w:tab w:val="left" w:pos="9401"/>
        </w:tabs>
        <w:spacing w:before="163" w:after="0" w:line="240" w:lineRule="auto"/>
        <w:ind w:left="425" w:right="0" w:hanging="284"/>
        <w:jc w:val="left"/>
        <w:rPr>
          <w:sz w:val="28"/>
        </w:rPr>
      </w:pPr>
      <w:r>
        <w:rPr>
          <w:b/>
          <w:spacing w:val="-2"/>
          <w:sz w:val="28"/>
        </w:rPr>
        <w:t>Ответ: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.</w:t>
      </w:r>
    </w:p>
    <w:p w14:paraId="76530175">
      <w:pPr>
        <w:pStyle w:val="4"/>
        <w:spacing w:before="0" w:line="20" w:lineRule="exact"/>
        <w:ind w:left="128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156835" cy="11430"/>
                <wp:effectExtent l="9525" t="0" r="0" b="7620"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6835" cy="11430"/>
                          <a:chOff x="0" y="0"/>
                          <a:chExt cx="5156835" cy="1143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0" y="5600"/>
                            <a:ext cx="5156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56835">
                                <a:moveTo>
                                  <a:pt x="0" y="0"/>
                                </a:moveTo>
                                <a:lnTo>
                                  <a:pt x="5156638" y="0"/>
                                </a:lnTo>
                              </a:path>
                            </a:pathLst>
                          </a:custGeom>
                          <a:ln w="112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2" o:spid="_x0000_s1026" o:spt="203" style="height:0.9pt;width:406.05pt;" coordsize="5156835,11430" o:gfxdata="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qRGR/TAAAAAwEAAA8AAAAAAAAAAQAgAAAAIgAAAGRycy9kb3ducmV2LnhtbFBLAQIUABQA&#10;AAAIAIdO4kAB64OjZwIAAK4FAAAOAAAAAAAAAAEAIAAAACIBAABkcnMvZTJvRG9jLnhtbFBLBQYA&#10;AAAABgAGAFkBAAD7BQAAAAA=&#10;">
                <o:lock v:ext="edit" aspectratio="f"/>
                <v:shape id="Graphic 63" o:spid="_x0000_s1026" o:spt="100" style="position:absolute;left:0;top:5600;height:1270;width:5156835;" filled="f" stroked="t" coordsize="5156835,1" o:gfxdata="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/M1lvQAA&#10;ANsAAAAPAAAAAAAAAAEAIAAAACIAAABkcnMvZG93bnJldi54bWxQSwECFAAUAAAACACHTuJAMy8F&#10;njsAAAA5AAAAEAAAAAAAAAABACAAAAAMAQAAZHJzL3NoYXBleG1sLnhtbFBLBQYAAAAABgAGAFsB&#10;AAC2AwAAAAA=&#10;" path="m0,0l5156638,0e">
                  <v:fill on="f" focussize="0,0"/>
                  <v:stroke weight="0.88196850393700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2FD4C8A">
      <w:pPr>
        <w:pStyle w:val="6"/>
        <w:numPr>
          <w:ilvl w:val="0"/>
          <w:numId w:val="7"/>
        </w:numPr>
        <w:tabs>
          <w:tab w:val="left" w:pos="425"/>
          <w:tab w:val="left" w:pos="9332"/>
        </w:tabs>
        <w:spacing w:before="142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30B01149">
      <w:pPr>
        <w:pStyle w:val="6"/>
        <w:numPr>
          <w:ilvl w:val="0"/>
          <w:numId w:val="6"/>
        </w:numPr>
        <w:tabs>
          <w:tab w:val="left" w:pos="2133"/>
        </w:tabs>
        <w:spacing w:before="157" w:after="0" w:line="240" w:lineRule="auto"/>
        <w:ind w:left="2133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латинского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выражения.</w:t>
      </w:r>
    </w:p>
    <w:p w14:paraId="1884400E">
      <w:pPr>
        <w:pStyle w:val="4"/>
        <w:spacing w:before="163"/>
        <w:jc w:val="center"/>
      </w:pPr>
      <w:r>
        <w:t>За</w:t>
      </w:r>
      <w:r>
        <w:rPr>
          <w:spacing w:val="-6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ответ-5</w:t>
      </w:r>
      <w:r>
        <w:rPr>
          <w:spacing w:val="1"/>
        </w:rPr>
        <w:t xml:space="preserve"> </w:t>
      </w:r>
      <w:r>
        <w:t>баллов.</w:t>
      </w:r>
      <w:r>
        <w:rPr>
          <w:spacing w:val="-1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задание-10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14:paraId="66E7DA46">
      <w:pPr>
        <w:pStyle w:val="6"/>
        <w:numPr>
          <w:ilvl w:val="0"/>
          <w:numId w:val="8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b/>
          <w:sz w:val="28"/>
        </w:rPr>
      </w:pPr>
      <w:r>
        <w:rPr>
          <w:sz w:val="28"/>
        </w:rPr>
        <w:t>Imperitia</w:t>
      </w:r>
      <w:r>
        <w:rPr>
          <w:spacing w:val="-4"/>
          <w:sz w:val="28"/>
        </w:rPr>
        <w:t xml:space="preserve"> </w:t>
      </w:r>
      <w:r>
        <w:rPr>
          <w:sz w:val="28"/>
        </w:rPr>
        <w:t>pro</w:t>
      </w:r>
      <w:r>
        <w:rPr>
          <w:spacing w:val="-3"/>
          <w:sz w:val="28"/>
        </w:rPr>
        <w:t xml:space="preserve"> </w:t>
      </w:r>
      <w:r>
        <w:rPr>
          <w:sz w:val="28"/>
        </w:rPr>
        <w:t>culpa</w:t>
      </w:r>
      <w:r>
        <w:rPr>
          <w:spacing w:val="-2"/>
          <w:sz w:val="28"/>
        </w:rPr>
        <w:t xml:space="preserve"> </w:t>
      </w:r>
      <w:r>
        <w:rPr>
          <w:sz w:val="28"/>
        </w:rPr>
        <w:t>habetur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5A9E9D30">
      <w:pPr>
        <w:tabs>
          <w:tab w:val="left" w:pos="9172"/>
        </w:tabs>
        <w:spacing w:before="158"/>
        <w:ind w:left="141" w:right="0" w:firstLine="0"/>
        <w:jc w:val="left"/>
        <w:rPr>
          <w:sz w:val="28"/>
        </w:rPr>
      </w:pPr>
      <w:r>
        <w:rPr>
          <w:b/>
          <w:sz w:val="28"/>
        </w:rPr>
        <w:t>Ответ</w:t>
      </w:r>
      <w:r>
        <w:rPr>
          <w:b/>
          <w:spacing w:val="73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2964D632">
      <w:pPr>
        <w:pStyle w:val="6"/>
        <w:numPr>
          <w:ilvl w:val="0"/>
          <w:numId w:val="8"/>
        </w:numPr>
        <w:tabs>
          <w:tab w:val="left" w:pos="425"/>
        </w:tabs>
        <w:spacing w:before="162" w:after="0" w:line="240" w:lineRule="auto"/>
        <w:ind w:left="425" w:right="0" w:hanging="284"/>
        <w:jc w:val="left"/>
        <w:rPr>
          <w:sz w:val="28"/>
        </w:rPr>
      </w:pPr>
      <w:r>
        <w:rPr>
          <w:sz w:val="28"/>
        </w:rPr>
        <w:t>Аctori</w:t>
      </w:r>
      <w:r>
        <w:rPr>
          <w:spacing w:val="-4"/>
          <w:sz w:val="28"/>
        </w:rPr>
        <w:t xml:space="preserve"> </w:t>
      </w:r>
      <w:r>
        <w:rPr>
          <w:sz w:val="28"/>
        </w:rPr>
        <w:t>incumbit</w:t>
      </w:r>
      <w:r>
        <w:rPr>
          <w:spacing w:val="-4"/>
          <w:sz w:val="28"/>
        </w:rPr>
        <w:t xml:space="preserve"> </w:t>
      </w:r>
      <w:r>
        <w:rPr>
          <w:sz w:val="28"/>
        </w:rPr>
        <w:t>onus</w:t>
      </w:r>
      <w:r>
        <w:rPr>
          <w:spacing w:val="-2"/>
          <w:sz w:val="28"/>
        </w:rPr>
        <w:t xml:space="preserve"> probandi</w:t>
      </w:r>
    </w:p>
    <w:p w14:paraId="414E1E43">
      <w:pPr>
        <w:tabs>
          <w:tab w:val="left" w:pos="9030"/>
        </w:tabs>
        <w:spacing w:before="163"/>
        <w:ind w:left="0" w:right="111" w:firstLine="0"/>
        <w:jc w:val="center"/>
        <w:rPr>
          <w:sz w:val="28"/>
        </w:rPr>
      </w:pPr>
      <w:r>
        <w:rPr>
          <w:b/>
          <w:sz w:val="28"/>
        </w:rPr>
        <w:t>Ответ</w:t>
      </w:r>
      <w:r>
        <w:rPr>
          <w:b/>
          <w:spacing w:val="73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270B45FF">
      <w:pPr>
        <w:pStyle w:val="6"/>
        <w:numPr>
          <w:ilvl w:val="0"/>
          <w:numId w:val="6"/>
        </w:numPr>
        <w:tabs>
          <w:tab w:val="left" w:pos="2305"/>
        </w:tabs>
        <w:spacing w:before="162" w:after="0" w:line="240" w:lineRule="auto"/>
        <w:ind w:left="2305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событий.</w:t>
      </w:r>
    </w:p>
    <w:p w14:paraId="2F70D128">
      <w:pPr>
        <w:pStyle w:val="4"/>
        <w:spacing w:before="158"/>
        <w:ind w:left="649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ответ-5</w:t>
      </w:r>
      <w:r>
        <w:rPr>
          <w:spacing w:val="2"/>
        </w:rPr>
        <w:t xml:space="preserve"> </w:t>
      </w:r>
      <w:r>
        <w:t>балла.</w:t>
      </w:r>
      <w:r>
        <w:rPr>
          <w:spacing w:val="-1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задание-5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133D9B35">
      <w:pPr>
        <w:pStyle w:val="4"/>
        <w:tabs>
          <w:tab w:val="left" w:pos="9258"/>
        </w:tabs>
        <w:spacing w:before="162" w:line="360" w:lineRule="auto"/>
        <w:ind w:left="141" w:right="380"/>
        <w:rPr>
          <w:b w:val="0"/>
        </w:rPr>
      </w:pPr>
      <w:r>
        <w:t xml:space="preserve">Установите последовательность стадий избирательного процесса Ответ: </w:t>
      </w:r>
      <w:r>
        <w:rPr>
          <w:b w:val="0"/>
          <w:u w:val="single"/>
        </w:rPr>
        <w:tab/>
      </w:r>
    </w:p>
    <w:p w14:paraId="369D2F37">
      <w:pPr>
        <w:pStyle w:val="4"/>
        <w:spacing w:before="0"/>
        <w:rPr>
          <w:b w:val="0"/>
        </w:rPr>
      </w:pPr>
    </w:p>
    <w:p w14:paraId="6D5F6193">
      <w:pPr>
        <w:pStyle w:val="4"/>
        <w:spacing w:before="158"/>
        <w:rPr>
          <w:b w:val="0"/>
        </w:rPr>
      </w:pPr>
    </w:p>
    <w:p w14:paraId="6222D0A8">
      <w:pPr>
        <w:pStyle w:val="4"/>
        <w:tabs>
          <w:tab w:val="left" w:pos="5393"/>
        </w:tabs>
        <w:spacing w:before="0"/>
        <w:ind w:left="994"/>
        <w:rPr>
          <w:b w:val="0"/>
        </w:rPr>
      </w:pPr>
      <w:r>
        <w:t>Итоговый</w:t>
      </w:r>
      <w:r>
        <w:rPr>
          <w:spacing w:val="-5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5A843936">
      <w:pPr>
        <w:pStyle w:val="4"/>
        <w:spacing w:before="0"/>
        <w:rPr>
          <w:b w:val="0"/>
        </w:rPr>
      </w:pPr>
    </w:p>
    <w:p w14:paraId="1FFE48DD">
      <w:pPr>
        <w:pStyle w:val="4"/>
        <w:tabs>
          <w:tab w:val="left" w:pos="7431"/>
        </w:tabs>
        <w:spacing w:before="0"/>
        <w:ind w:left="994"/>
        <w:rPr>
          <w:b w:val="0"/>
        </w:rPr>
      </w:pPr>
      <w:r>
        <w:t xml:space="preserve">Подписи и Ф.И.О. членов жюри </w:t>
      </w:r>
      <w:r>
        <w:rPr>
          <w:b w:val="0"/>
          <w:u w:val="single"/>
        </w:rPr>
        <w:tab/>
      </w:r>
    </w:p>
    <w:p w14:paraId="765E0DBF">
      <w:pPr>
        <w:pStyle w:val="4"/>
        <w:spacing w:before="57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197485</wp:posOffset>
                </wp:positionV>
                <wp:extent cx="1244600" cy="1270"/>
                <wp:effectExtent l="0" t="0" r="0" b="0"/>
                <wp:wrapTopAndBottom/>
                <wp:docPr id="64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4" o:spid="_x0000_s1026" o:spt="100" style="position:absolute;left:0pt;margin-left:127.65pt;margin-top:15.55pt;height:0.1pt;width:98pt;mso-position-horizontal-relative:page;mso-wrap-distance-bottom:0pt;mso-wrap-distance-top:0pt;z-index:-251627520;mso-width-relative:page;mso-height-relative:page;" filled="f" stroked="t" coordsize="1244600,1" o:gfxdata="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InTUTXAAAACQEAAA8AAAAAAAAAAQAg&#10;AAAAIgAAAGRycy9kb3ducmV2LnhtbFBLAQIUABQAAAAIAIdO4kA5KegvDwIAAH0EAAAOAAAAAAAA&#10;AAEAIAAAACYBAABkcnMvZTJvRG9jLnhtbFBLBQYAAAAABgAGAFkBAACnBQAAAAA=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13A3BC3">
      <w:pPr>
        <w:pStyle w:val="4"/>
        <w:spacing w:before="0"/>
        <w:rPr>
          <w:b w:val="0"/>
          <w:sz w:val="20"/>
        </w:rPr>
      </w:pPr>
    </w:p>
    <w:p w14:paraId="54CDAEFA">
      <w:pPr>
        <w:pStyle w:val="4"/>
        <w:spacing w:before="151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ragraph">
                  <wp:posOffset>257175</wp:posOffset>
                </wp:positionV>
                <wp:extent cx="1420495" cy="1270"/>
                <wp:effectExtent l="0" t="0" r="0" b="0"/>
                <wp:wrapTopAndBottom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0495">
                              <a:moveTo>
                                <a:pt x="0" y="0"/>
                              </a:moveTo>
                              <a:lnTo>
                                <a:pt x="141991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5" o:spid="_x0000_s1026" o:spt="100" style="position:absolute;left:0pt;margin-left:323.85pt;margin-top:20.25pt;height:0.1pt;width:111.85pt;mso-position-horizontal-relative:page;mso-wrap-distance-bottom:0pt;mso-wrap-distance-top:0pt;z-index:-251626496;mso-width-relative:page;mso-height-relative:page;" filled="f" stroked="t" coordsize="1420495,1" o:gfxdata="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With2AAAAAkBAAAPAAAA&#10;AAAAAAEAIAAAACIAAABkcnMvZG93bnJldi54bWxQSwECFAAUAAAACACHTuJAjT3m+BUCAAB9BAAA&#10;DgAAAAAAAAABACAAAAAnAQAAZHJzL2Uyb0RvYy54bWxQSwUGAAAAAAYABgBZAQAArgUAAAAA&#10;" path="m0,0l141991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462915</wp:posOffset>
                </wp:positionV>
                <wp:extent cx="1244600" cy="1270"/>
                <wp:effectExtent l="0" t="0" r="0" b="0"/>
                <wp:wrapTopAndBottom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127.65pt;margin-top:36.45pt;height:0.1pt;width:98pt;mso-position-horizontal-relative:page;mso-wrap-distance-bottom:0pt;mso-wrap-distance-top:0pt;z-index:-251626496;mso-width-relative:page;mso-height-relative:page;" filled="f" stroked="t" coordsize="1244600,1" o:gfxdata="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xIL+Z1wAAAAkBAAAPAAAAAAAAAAEA&#10;IAAAACIAAABkcnMvZG93bnJldi54bWxQSwECFAAUAAAACACHTuJAbHdNlhACAAB9BAAADgAAAAAA&#10;AAABACAAAAAmAQAAZHJzL2Uyb0RvYy54bWxQSwUGAAAAAAYABgBZAQAAqAUAAAAA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985DFEF">
      <w:pPr>
        <w:pStyle w:val="4"/>
        <w:spacing w:before="61"/>
        <w:rPr>
          <w:b w:val="0"/>
          <w:sz w:val="20"/>
        </w:rPr>
      </w:pPr>
    </w:p>
    <w:sectPr>
      <w:pgSz w:w="11910" w:h="16840"/>
      <w:pgMar w:top="1420" w:right="708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)"/>
      <w:lvlJc w:val="left"/>
      <w:pPr>
        <w:ind w:left="445" w:hanging="3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60" w:hanging="30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80" w:hanging="30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0" w:hanging="30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20" w:hanging="30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40" w:hanging="30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60" w:hanging="30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80" w:hanging="30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00" w:hanging="304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41" w:hanging="212"/>
        <w:jc w:val="left"/>
      </w:pPr>
      <w:rPr>
        <w:rFonts w:hint="default"/>
        <w:spacing w:val="0"/>
        <w:w w:val="9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12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41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710" w:hanging="496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20" w:hanging="49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7" w:hanging="49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5" w:hanging="49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2" w:hanging="49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30" w:hanging="49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8" w:hanging="49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5" w:hanging="496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352" w:hanging="21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8" w:hanging="21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16" w:hanging="21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4" w:hanging="21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2" w:hanging="21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0" w:hanging="21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8" w:hanging="21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6" w:hanging="21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4" w:hanging="211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/>
        <w:spacing w:val="0"/>
        <w:w w:val="91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40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E732D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24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62"/>
      <w:ind w:left="425" w:hanging="284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2025-09-15T06:48:00Z</dcterms:created>
  <dc:creator>Вега</dc:creator>
  <cp:lastModifiedBy>User</cp:lastModifiedBy>
  <dcterms:modified xsi:type="dcterms:W3CDTF">2025-09-15T06:48:25Z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E0A5C90BE5B7416A98C8782EB41AC3D6_13</vt:lpwstr>
  </property>
</Properties>
</file>